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spacing w:before="3" w:after="1"/>
        <w:rPr>
          <w:rFonts w:ascii="Times New Roman"/>
          <w:sz w:val="14"/>
        </w:rPr>
      </w:pPr>
    </w:p>
    <w:p>
      <w:pPr>
        <w:pStyle w:val="3"/>
        <w:ind w:left="119"/>
        <w:rPr>
          <w:rFonts w:ascii="Times New Roman"/>
          <w:sz w:val="20"/>
        </w:rPr>
      </w:pPr>
      <w:r>
        <w:rPr>
          <w:rFonts w:ascii="Times New Roman"/>
          <w:sz w:val="20"/>
        </w:rPr>
        <mc:AlternateContent>
          <mc:Choice Requires="wpg">
            <w:drawing>
              <wp:inline distT="0" distB="0" distL="114300" distR="114300">
                <wp:extent cx="5637530" cy="594360"/>
                <wp:effectExtent l="0" t="0" r="1270" b="15240"/>
                <wp:docPr id="6" name="组合 2"/>
                <wp:cNvGraphicFramePr/>
                <a:graphic xmlns:a="http://schemas.openxmlformats.org/drawingml/2006/main">
                  <a:graphicData uri="http://schemas.microsoft.com/office/word/2010/wordprocessingGroup">
                    <wpg:wgp>
                      <wpg:cNvGrpSpPr/>
                      <wpg:grpSpPr>
                        <a:xfrm>
                          <a:off x="0" y="0"/>
                          <a:ext cx="5637530" cy="594360"/>
                          <a:chOff x="0" y="0"/>
                          <a:chExt cx="8878" cy="936"/>
                        </a:xfrm>
                      </wpg:grpSpPr>
                      <pic:pic xmlns:pic="http://schemas.openxmlformats.org/drawingml/2006/picture">
                        <pic:nvPicPr>
                          <pic:cNvPr id="2" name="图片 3"/>
                          <pic:cNvPicPr>
                            <a:picLocks noChangeAspect="1"/>
                          </pic:cNvPicPr>
                        </pic:nvPicPr>
                        <pic:blipFill>
                          <a:blip r:embed="rId10"/>
                          <a:stretch>
                            <a:fillRect/>
                          </a:stretch>
                        </pic:blipFill>
                        <pic:spPr>
                          <a:xfrm>
                            <a:off x="0" y="0"/>
                            <a:ext cx="2936" cy="936"/>
                          </a:xfrm>
                          <a:prstGeom prst="rect">
                            <a:avLst/>
                          </a:prstGeom>
                          <a:noFill/>
                          <a:ln>
                            <a:noFill/>
                          </a:ln>
                        </pic:spPr>
                      </pic:pic>
                      <pic:pic xmlns:pic="http://schemas.openxmlformats.org/drawingml/2006/picture">
                        <pic:nvPicPr>
                          <pic:cNvPr id="3" name="图片 4"/>
                          <pic:cNvPicPr>
                            <a:picLocks noChangeAspect="1"/>
                          </pic:cNvPicPr>
                        </pic:nvPicPr>
                        <pic:blipFill>
                          <a:blip r:embed="rId11"/>
                          <a:stretch>
                            <a:fillRect/>
                          </a:stretch>
                        </pic:blipFill>
                        <pic:spPr>
                          <a:xfrm>
                            <a:off x="3002" y="0"/>
                            <a:ext cx="4368" cy="936"/>
                          </a:xfrm>
                          <a:prstGeom prst="rect">
                            <a:avLst/>
                          </a:prstGeom>
                          <a:noFill/>
                          <a:ln>
                            <a:noFill/>
                          </a:ln>
                        </pic:spPr>
                      </pic:pic>
                      <wps:wsp>
                        <wps:cNvPr id="4" name="任意多边形 5"/>
                        <wps:cNvSpPr/>
                        <wps:spPr>
                          <a:xfrm>
                            <a:off x="7412" y="0"/>
                            <a:ext cx="706" cy="936"/>
                          </a:xfrm>
                          <a:custGeom>
                            <a:avLst/>
                            <a:gdLst/>
                            <a:ahLst/>
                            <a:cxnLst/>
                            <a:pathLst>
                              <a:path w="706" h="936">
                                <a:moveTo>
                                  <a:pt x="335" y="209"/>
                                </a:moveTo>
                                <a:lnTo>
                                  <a:pt x="326" y="209"/>
                                </a:lnTo>
                                <a:lnTo>
                                  <a:pt x="323" y="206"/>
                                </a:lnTo>
                                <a:lnTo>
                                  <a:pt x="318" y="206"/>
                                </a:lnTo>
                                <a:lnTo>
                                  <a:pt x="309" y="197"/>
                                </a:lnTo>
                                <a:lnTo>
                                  <a:pt x="304" y="190"/>
                                </a:lnTo>
                                <a:lnTo>
                                  <a:pt x="294" y="170"/>
                                </a:lnTo>
                                <a:lnTo>
                                  <a:pt x="292" y="158"/>
                                </a:lnTo>
                                <a:lnTo>
                                  <a:pt x="290" y="144"/>
                                </a:lnTo>
                                <a:lnTo>
                                  <a:pt x="285" y="106"/>
                                </a:lnTo>
                                <a:lnTo>
                                  <a:pt x="282" y="89"/>
                                </a:lnTo>
                                <a:lnTo>
                                  <a:pt x="273" y="55"/>
                                </a:lnTo>
                                <a:lnTo>
                                  <a:pt x="266" y="41"/>
                                </a:lnTo>
                                <a:lnTo>
                                  <a:pt x="258" y="29"/>
                                </a:lnTo>
                                <a:lnTo>
                                  <a:pt x="249" y="17"/>
                                </a:lnTo>
                                <a:lnTo>
                                  <a:pt x="239" y="7"/>
                                </a:lnTo>
                                <a:lnTo>
                                  <a:pt x="237" y="6"/>
                                </a:lnTo>
                                <a:lnTo>
                                  <a:pt x="237" y="6"/>
                                </a:lnTo>
                                <a:lnTo>
                                  <a:pt x="237" y="5"/>
                                </a:lnTo>
                                <a:lnTo>
                                  <a:pt x="239" y="2"/>
                                </a:lnTo>
                                <a:lnTo>
                                  <a:pt x="244" y="0"/>
                                </a:lnTo>
                                <a:lnTo>
                                  <a:pt x="273" y="5"/>
                                </a:lnTo>
                                <a:lnTo>
                                  <a:pt x="287" y="10"/>
                                </a:lnTo>
                                <a:lnTo>
                                  <a:pt x="311" y="19"/>
                                </a:lnTo>
                                <a:lnTo>
                                  <a:pt x="321" y="26"/>
                                </a:lnTo>
                                <a:lnTo>
                                  <a:pt x="333" y="31"/>
                                </a:lnTo>
                                <a:lnTo>
                                  <a:pt x="342" y="38"/>
                                </a:lnTo>
                                <a:lnTo>
                                  <a:pt x="350" y="46"/>
                                </a:lnTo>
                                <a:lnTo>
                                  <a:pt x="359" y="53"/>
                                </a:lnTo>
                                <a:lnTo>
                                  <a:pt x="364" y="62"/>
                                </a:lnTo>
                                <a:lnTo>
                                  <a:pt x="371" y="70"/>
                                </a:lnTo>
                                <a:lnTo>
                                  <a:pt x="381" y="89"/>
                                </a:lnTo>
                                <a:lnTo>
                                  <a:pt x="386" y="101"/>
                                </a:lnTo>
                                <a:lnTo>
                                  <a:pt x="388" y="110"/>
                                </a:lnTo>
                                <a:lnTo>
                                  <a:pt x="388" y="137"/>
                                </a:lnTo>
                                <a:lnTo>
                                  <a:pt x="383" y="161"/>
                                </a:lnTo>
                                <a:lnTo>
                                  <a:pt x="378" y="173"/>
                                </a:lnTo>
                                <a:lnTo>
                                  <a:pt x="371" y="182"/>
                                </a:lnTo>
                                <a:lnTo>
                                  <a:pt x="364" y="190"/>
                                </a:lnTo>
                                <a:lnTo>
                                  <a:pt x="357" y="199"/>
                                </a:lnTo>
                                <a:lnTo>
                                  <a:pt x="347" y="204"/>
                                </a:lnTo>
                                <a:lnTo>
                                  <a:pt x="338" y="206"/>
                                </a:lnTo>
                                <a:lnTo>
                                  <a:pt x="335" y="209"/>
                                </a:lnTo>
                                <a:close/>
                                <a:moveTo>
                                  <a:pt x="702" y="238"/>
                                </a:moveTo>
                                <a:lnTo>
                                  <a:pt x="554" y="238"/>
                                </a:lnTo>
                                <a:lnTo>
                                  <a:pt x="578" y="190"/>
                                </a:lnTo>
                                <a:lnTo>
                                  <a:pt x="592" y="168"/>
                                </a:lnTo>
                                <a:lnTo>
                                  <a:pt x="608" y="149"/>
                                </a:lnTo>
                                <a:lnTo>
                                  <a:pt x="610" y="147"/>
                                </a:lnTo>
                                <a:lnTo>
                                  <a:pt x="614" y="146"/>
                                </a:lnTo>
                                <a:lnTo>
                                  <a:pt x="616" y="149"/>
                                </a:lnTo>
                                <a:lnTo>
                                  <a:pt x="671" y="199"/>
                                </a:lnTo>
                                <a:lnTo>
                                  <a:pt x="690" y="221"/>
                                </a:lnTo>
                                <a:lnTo>
                                  <a:pt x="702" y="238"/>
                                </a:lnTo>
                                <a:close/>
                                <a:moveTo>
                                  <a:pt x="47" y="259"/>
                                </a:moveTo>
                                <a:lnTo>
                                  <a:pt x="23" y="259"/>
                                </a:lnTo>
                                <a:lnTo>
                                  <a:pt x="6" y="233"/>
                                </a:lnTo>
                                <a:lnTo>
                                  <a:pt x="11" y="235"/>
                                </a:lnTo>
                                <a:lnTo>
                                  <a:pt x="18" y="235"/>
                                </a:lnTo>
                                <a:lnTo>
                                  <a:pt x="26" y="238"/>
                                </a:lnTo>
                                <a:lnTo>
                                  <a:pt x="702" y="238"/>
                                </a:lnTo>
                                <a:lnTo>
                                  <a:pt x="705" y="245"/>
                                </a:lnTo>
                                <a:lnTo>
                                  <a:pt x="705" y="247"/>
                                </a:lnTo>
                                <a:lnTo>
                                  <a:pt x="706" y="250"/>
                                </a:lnTo>
                                <a:lnTo>
                                  <a:pt x="705" y="252"/>
                                </a:lnTo>
                                <a:lnTo>
                                  <a:pt x="704" y="254"/>
                                </a:lnTo>
                                <a:lnTo>
                                  <a:pt x="703" y="255"/>
                                </a:lnTo>
                                <a:lnTo>
                                  <a:pt x="700" y="257"/>
                                </a:lnTo>
                                <a:lnTo>
                                  <a:pt x="57" y="257"/>
                                </a:lnTo>
                                <a:lnTo>
                                  <a:pt x="47" y="259"/>
                                </a:lnTo>
                                <a:close/>
                                <a:moveTo>
                                  <a:pt x="6" y="936"/>
                                </a:moveTo>
                                <a:lnTo>
                                  <a:pt x="1" y="935"/>
                                </a:lnTo>
                                <a:lnTo>
                                  <a:pt x="0" y="934"/>
                                </a:lnTo>
                                <a:lnTo>
                                  <a:pt x="0" y="933"/>
                                </a:lnTo>
                                <a:lnTo>
                                  <a:pt x="2" y="931"/>
                                </a:lnTo>
                                <a:lnTo>
                                  <a:pt x="6" y="926"/>
                                </a:lnTo>
                                <a:lnTo>
                                  <a:pt x="30" y="919"/>
                                </a:lnTo>
                                <a:lnTo>
                                  <a:pt x="52" y="912"/>
                                </a:lnTo>
                                <a:lnTo>
                                  <a:pt x="74" y="902"/>
                                </a:lnTo>
                                <a:lnTo>
                                  <a:pt x="98" y="890"/>
                                </a:lnTo>
                                <a:lnTo>
                                  <a:pt x="117" y="878"/>
                                </a:lnTo>
                                <a:lnTo>
                                  <a:pt x="138" y="866"/>
                                </a:lnTo>
                                <a:lnTo>
                                  <a:pt x="158" y="854"/>
                                </a:lnTo>
                                <a:lnTo>
                                  <a:pt x="177" y="840"/>
                                </a:lnTo>
                                <a:lnTo>
                                  <a:pt x="196" y="823"/>
                                </a:lnTo>
                                <a:lnTo>
                                  <a:pt x="215" y="809"/>
                                </a:lnTo>
                                <a:lnTo>
                                  <a:pt x="232" y="790"/>
                                </a:lnTo>
                                <a:lnTo>
                                  <a:pt x="249" y="773"/>
                                </a:lnTo>
                                <a:lnTo>
                                  <a:pt x="266" y="754"/>
                                </a:lnTo>
                                <a:lnTo>
                                  <a:pt x="280" y="732"/>
                                </a:lnTo>
                                <a:lnTo>
                                  <a:pt x="294" y="713"/>
                                </a:lnTo>
                                <a:lnTo>
                                  <a:pt x="309" y="689"/>
                                </a:lnTo>
                                <a:lnTo>
                                  <a:pt x="297" y="667"/>
                                </a:lnTo>
                                <a:lnTo>
                                  <a:pt x="285" y="643"/>
                                </a:lnTo>
                                <a:lnTo>
                                  <a:pt x="273" y="622"/>
                                </a:lnTo>
                                <a:lnTo>
                                  <a:pt x="263" y="598"/>
                                </a:lnTo>
                                <a:lnTo>
                                  <a:pt x="251" y="571"/>
                                </a:lnTo>
                                <a:lnTo>
                                  <a:pt x="244" y="547"/>
                                </a:lnTo>
                                <a:lnTo>
                                  <a:pt x="234" y="521"/>
                                </a:lnTo>
                                <a:lnTo>
                                  <a:pt x="227" y="492"/>
                                </a:lnTo>
                                <a:lnTo>
                                  <a:pt x="220" y="466"/>
                                </a:lnTo>
                                <a:lnTo>
                                  <a:pt x="213" y="437"/>
                                </a:lnTo>
                                <a:lnTo>
                                  <a:pt x="198" y="350"/>
                                </a:lnTo>
                                <a:lnTo>
                                  <a:pt x="191" y="257"/>
                                </a:lnTo>
                                <a:lnTo>
                                  <a:pt x="208" y="257"/>
                                </a:lnTo>
                                <a:lnTo>
                                  <a:pt x="213" y="283"/>
                                </a:lnTo>
                                <a:lnTo>
                                  <a:pt x="218" y="312"/>
                                </a:lnTo>
                                <a:lnTo>
                                  <a:pt x="227" y="365"/>
                                </a:lnTo>
                                <a:lnTo>
                                  <a:pt x="249" y="437"/>
                                </a:lnTo>
                                <a:lnTo>
                                  <a:pt x="258" y="461"/>
                                </a:lnTo>
                                <a:lnTo>
                                  <a:pt x="266" y="482"/>
                                </a:lnTo>
                                <a:lnTo>
                                  <a:pt x="275" y="504"/>
                                </a:lnTo>
                                <a:lnTo>
                                  <a:pt x="287" y="526"/>
                                </a:lnTo>
                                <a:lnTo>
                                  <a:pt x="297" y="547"/>
                                </a:lnTo>
                                <a:lnTo>
                                  <a:pt x="321" y="586"/>
                                </a:lnTo>
                                <a:lnTo>
                                  <a:pt x="333" y="602"/>
                                </a:lnTo>
                                <a:lnTo>
                                  <a:pt x="347" y="622"/>
                                </a:lnTo>
                                <a:lnTo>
                                  <a:pt x="436" y="622"/>
                                </a:lnTo>
                                <a:lnTo>
                                  <a:pt x="434" y="629"/>
                                </a:lnTo>
                                <a:lnTo>
                                  <a:pt x="424" y="648"/>
                                </a:lnTo>
                                <a:lnTo>
                                  <a:pt x="405" y="682"/>
                                </a:lnTo>
                                <a:lnTo>
                                  <a:pt x="419" y="696"/>
                                </a:lnTo>
                                <a:lnTo>
                                  <a:pt x="453" y="720"/>
                                </a:lnTo>
                                <a:lnTo>
                                  <a:pt x="467" y="732"/>
                                </a:lnTo>
                                <a:lnTo>
                                  <a:pt x="484" y="742"/>
                                </a:lnTo>
                                <a:lnTo>
                                  <a:pt x="503" y="751"/>
                                </a:lnTo>
                                <a:lnTo>
                                  <a:pt x="514" y="756"/>
                                </a:lnTo>
                                <a:lnTo>
                                  <a:pt x="352" y="756"/>
                                </a:lnTo>
                                <a:lnTo>
                                  <a:pt x="338" y="773"/>
                                </a:lnTo>
                                <a:lnTo>
                                  <a:pt x="302" y="809"/>
                                </a:lnTo>
                                <a:lnTo>
                                  <a:pt x="244" y="852"/>
                                </a:lnTo>
                                <a:lnTo>
                                  <a:pt x="179" y="888"/>
                                </a:lnTo>
                                <a:lnTo>
                                  <a:pt x="158" y="898"/>
                                </a:lnTo>
                                <a:lnTo>
                                  <a:pt x="134" y="907"/>
                                </a:lnTo>
                                <a:lnTo>
                                  <a:pt x="110" y="914"/>
                                </a:lnTo>
                                <a:lnTo>
                                  <a:pt x="83" y="922"/>
                                </a:lnTo>
                                <a:lnTo>
                                  <a:pt x="59" y="926"/>
                                </a:lnTo>
                                <a:lnTo>
                                  <a:pt x="6" y="936"/>
                                </a:lnTo>
                                <a:close/>
                                <a:moveTo>
                                  <a:pt x="436" y="622"/>
                                </a:moveTo>
                                <a:lnTo>
                                  <a:pt x="347" y="622"/>
                                </a:lnTo>
                                <a:lnTo>
                                  <a:pt x="354" y="600"/>
                                </a:lnTo>
                                <a:lnTo>
                                  <a:pt x="364" y="581"/>
                                </a:lnTo>
                                <a:lnTo>
                                  <a:pt x="371" y="559"/>
                                </a:lnTo>
                                <a:lnTo>
                                  <a:pt x="376" y="540"/>
                                </a:lnTo>
                                <a:lnTo>
                                  <a:pt x="383" y="518"/>
                                </a:lnTo>
                                <a:lnTo>
                                  <a:pt x="388" y="497"/>
                                </a:lnTo>
                                <a:lnTo>
                                  <a:pt x="395" y="473"/>
                                </a:lnTo>
                                <a:lnTo>
                                  <a:pt x="400" y="451"/>
                                </a:lnTo>
                                <a:lnTo>
                                  <a:pt x="405" y="427"/>
                                </a:lnTo>
                                <a:lnTo>
                                  <a:pt x="407" y="406"/>
                                </a:lnTo>
                                <a:lnTo>
                                  <a:pt x="412" y="382"/>
                                </a:lnTo>
                                <a:lnTo>
                                  <a:pt x="414" y="358"/>
                                </a:lnTo>
                                <a:lnTo>
                                  <a:pt x="417" y="331"/>
                                </a:lnTo>
                                <a:lnTo>
                                  <a:pt x="419" y="307"/>
                                </a:lnTo>
                                <a:lnTo>
                                  <a:pt x="422" y="281"/>
                                </a:lnTo>
                                <a:lnTo>
                                  <a:pt x="422" y="257"/>
                                </a:lnTo>
                                <a:lnTo>
                                  <a:pt x="489" y="257"/>
                                </a:lnTo>
                                <a:lnTo>
                                  <a:pt x="510" y="271"/>
                                </a:lnTo>
                                <a:lnTo>
                                  <a:pt x="532" y="288"/>
                                </a:lnTo>
                                <a:lnTo>
                                  <a:pt x="534" y="290"/>
                                </a:lnTo>
                                <a:lnTo>
                                  <a:pt x="534" y="298"/>
                                </a:lnTo>
                                <a:lnTo>
                                  <a:pt x="532" y="302"/>
                                </a:lnTo>
                                <a:lnTo>
                                  <a:pt x="525" y="314"/>
                                </a:lnTo>
                                <a:lnTo>
                                  <a:pt x="518" y="319"/>
                                </a:lnTo>
                                <a:lnTo>
                                  <a:pt x="513" y="324"/>
                                </a:lnTo>
                                <a:lnTo>
                                  <a:pt x="510" y="329"/>
                                </a:lnTo>
                                <a:lnTo>
                                  <a:pt x="510" y="334"/>
                                </a:lnTo>
                                <a:lnTo>
                                  <a:pt x="506" y="360"/>
                                </a:lnTo>
                                <a:lnTo>
                                  <a:pt x="503" y="386"/>
                                </a:lnTo>
                                <a:lnTo>
                                  <a:pt x="489" y="458"/>
                                </a:lnTo>
                                <a:lnTo>
                                  <a:pt x="482" y="482"/>
                                </a:lnTo>
                                <a:lnTo>
                                  <a:pt x="477" y="506"/>
                                </a:lnTo>
                                <a:lnTo>
                                  <a:pt x="470" y="528"/>
                                </a:lnTo>
                                <a:lnTo>
                                  <a:pt x="465" y="550"/>
                                </a:lnTo>
                                <a:lnTo>
                                  <a:pt x="458" y="569"/>
                                </a:lnTo>
                                <a:lnTo>
                                  <a:pt x="448" y="590"/>
                                </a:lnTo>
                                <a:lnTo>
                                  <a:pt x="436" y="622"/>
                                </a:lnTo>
                                <a:close/>
                                <a:moveTo>
                                  <a:pt x="614" y="936"/>
                                </a:moveTo>
                                <a:lnTo>
                                  <a:pt x="597" y="929"/>
                                </a:lnTo>
                                <a:lnTo>
                                  <a:pt x="578" y="924"/>
                                </a:lnTo>
                                <a:lnTo>
                                  <a:pt x="561" y="917"/>
                                </a:lnTo>
                                <a:lnTo>
                                  <a:pt x="544" y="907"/>
                                </a:lnTo>
                                <a:lnTo>
                                  <a:pt x="527" y="900"/>
                                </a:lnTo>
                                <a:lnTo>
                                  <a:pt x="494" y="881"/>
                                </a:lnTo>
                                <a:lnTo>
                                  <a:pt x="443" y="845"/>
                                </a:lnTo>
                                <a:lnTo>
                                  <a:pt x="429" y="833"/>
                                </a:lnTo>
                                <a:lnTo>
                                  <a:pt x="412" y="818"/>
                                </a:lnTo>
                                <a:lnTo>
                                  <a:pt x="398" y="804"/>
                                </a:lnTo>
                                <a:lnTo>
                                  <a:pt x="383" y="787"/>
                                </a:lnTo>
                                <a:lnTo>
                                  <a:pt x="352" y="756"/>
                                </a:lnTo>
                                <a:lnTo>
                                  <a:pt x="514" y="756"/>
                                </a:lnTo>
                                <a:lnTo>
                                  <a:pt x="520" y="758"/>
                                </a:lnTo>
                                <a:lnTo>
                                  <a:pt x="539" y="766"/>
                                </a:lnTo>
                                <a:lnTo>
                                  <a:pt x="556" y="773"/>
                                </a:lnTo>
                                <a:lnTo>
                                  <a:pt x="575" y="780"/>
                                </a:lnTo>
                                <a:lnTo>
                                  <a:pt x="597" y="785"/>
                                </a:lnTo>
                                <a:lnTo>
                                  <a:pt x="616" y="790"/>
                                </a:lnTo>
                                <a:lnTo>
                                  <a:pt x="635" y="792"/>
                                </a:lnTo>
                                <a:lnTo>
                                  <a:pt x="678" y="797"/>
                                </a:lnTo>
                                <a:lnTo>
                                  <a:pt x="700" y="797"/>
                                </a:lnTo>
                                <a:lnTo>
                                  <a:pt x="702" y="802"/>
                                </a:lnTo>
                                <a:lnTo>
                                  <a:pt x="705" y="804"/>
                                </a:lnTo>
                                <a:lnTo>
                                  <a:pt x="704" y="806"/>
                                </a:lnTo>
                                <a:lnTo>
                                  <a:pt x="702" y="809"/>
                                </a:lnTo>
                                <a:lnTo>
                                  <a:pt x="695" y="811"/>
                                </a:lnTo>
                                <a:lnTo>
                                  <a:pt x="690" y="814"/>
                                </a:lnTo>
                                <a:lnTo>
                                  <a:pt x="683" y="818"/>
                                </a:lnTo>
                                <a:lnTo>
                                  <a:pt x="676" y="821"/>
                                </a:lnTo>
                                <a:lnTo>
                                  <a:pt x="671" y="828"/>
                                </a:lnTo>
                                <a:lnTo>
                                  <a:pt x="659" y="840"/>
                                </a:lnTo>
                                <a:lnTo>
                                  <a:pt x="645" y="862"/>
                                </a:lnTo>
                                <a:lnTo>
                                  <a:pt x="642" y="871"/>
                                </a:lnTo>
                                <a:lnTo>
                                  <a:pt x="638" y="881"/>
                                </a:lnTo>
                                <a:lnTo>
                                  <a:pt x="635" y="893"/>
                                </a:lnTo>
                                <a:lnTo>
                                  <a:pt x="630" y="902"/>
                                </a:lnTo>
                                <a:lnTo>
                                  <a:pt x="626" y="926"/>
                                </a:lnTo>
                                <a:lnTo>
                                  <a:pt x="623" y="931"/>
                                </a:lnTo>
                                <a:lnTo>
                                  <a:pt x="618" y="934"/>
                                </a:lnTo>
                                <a:lnTo>
                                  <a:pt x="616" y="934"/>
                                </a:lnTo>
                                <a:lnTo>
                                  <a:pt x="614" y="936"/>
                                </a:lnTo>
                                <a:close/>
                              </a:path>
                            </a:pathLst>
                          </a:custGeom>
                          <a:solidFill>
                            <a:srgbClr val="FF0000"/>
                          </a:solidFill>
                          <a:ln>
                            <a:noFill/>
                          </a:ln>
                        </wps:spPr>
                        <wps:bodyPr upright="1"/>
                      </wps:wsp>
                      <wps:wsp>
                        <wps:cNvPr id="5" name="任意多边形 6"/>
                        <wps:cNvSpPr/>
                        <wps:spPr>
                          <a:xfrm>
                            <a:off x="8149" y="0"/>
                            <a:ext cx="729" cy="936"/>
                          </a:xfrm>
                          <a:custGeom>
                            <a:avLst/>
                            <a:gdLst/>
                            <a:ahLst/>
                            <a:cxnLst/>
                            <a:pathLst>
                              <a:path w="729" h="936">
                                <a:moveTo>
                                  <a:pt x="505" y="310"/>
                                </a:moveTo>
                                <a:lnTo>
                                  <a:pt x="426" y="310"/>
                                </a:lnTo>
                                <a:lnTo>
                                  <a:pt x="426" y="60"/>
                                </a:lnTo>
                                <a:lnTo>
                                  <a:pt x="424" y="7"/>
                                </a:lnTo>
                                <a:lnTo>
                                  <a:pt x="423" y="5"/>
                                </a:lnTo>
                                <a:lnTo>
                                  <a:pt x="423" y="3"/>
                                </a:lnTo>
                                <a:lnTo>
                                  <a:pt x="424" y="1"/>
                                </a:lnTo>
                                <a:lnTo>
                                  <a:pt x="426" y="0"/>
                                </a:lnTo>
                                <a:lnTo>
                                  <a:pt x="438" y="0"/>
                                </a:lnTo>
                                <a:lnTo>
                                  <a:pt x="457" y="7"/>
                                </a:lnTo>
                                <a:lnTo>
                                  <a:pt x="489" y="14"/>
                                </a:lnTo>
                                <a:lnTo>
                                  <a:pt x="525" y="26"/>
                                </a:lnTo>
                                <a:lnTo>
                                  <a:pt x="525" y="43"/>
                                </a:lnTo>
                                <a:lnTo>
                                  <a:pt x="522" y="50"/>
                                </a:lnTo>
                                <a:lnTo>
                                  <a:pt x="513" y="60"/>
                                </a:lnTo>
                                <a:lnTo>
                                  <a:pt x="505" y="62"/>
                                </a:lnTo>
                                <a:lnTo>
                                  <a:pt x="505" y="310"/>
                                </a:lnTo>
                                <a:close/>
                                <a:moveTo>
                                  <a:pt x="6" y="540"/>
                                </a:moveTo>
                                <a:lnTo>
                                  <a:pt x="3" y="538"/>
                                </a:lnTo>
                                <a:lnTo>
                                  <a:pt x="1" y="536"/>
                                </a:lnTo>
                                <a:lnTo>
                                  <a:pt x="0" y="534"/>
                                </a:lnTo>
                                <a:lnTo>
                                  <a:pt x="1" y="533"/>
                                </a:lnTo>
                                <a:lnTo>
                                  <a:pt x="13" y="506"/>
                                </a:lnTo>
                                <a:lnTo>
                                  <a:pt x="25" y="482"/>
                                </a:lnTo>
                                <a:lnTo>
                                  <a:pt x="35" y="456"/>
                                </a:lnTo>
                                <a:lnTo>
                                  <a:pt x="47" y="430"/>
                                </a:lnTo>
                                <a:lnTo>
                                  <a:pt x="57" y="401"/>
                                </a:lnTo>
                                <a:lnTo>
                                  <a:pt x="69" y="372"/>
                                </a:lnTo>
                                <a:lnTo>
                                  <a:pt x="88" y="310"/>
                                </a:lnTo>
                                <a:lnTo>
                                  <a:pt x="97" y="276"/>
                                </a:lnTo>
                                <a:lnTo>
                                  <a:pt x="107" y="245"/>
                                </a:lnTo>
                                <a:lnTo>
                                  <a:pt x="114" y="209"/>
                                </a:lnTo>
                                <a:lnTo>
                                  <a:pt x="124" y="175"/>
                                </a:lnTo>
                                <a:lnTo>
                                  <a:pt x="131" y="137"/>
                                </a:lnTo>
                                <a:lnTo>
                                  <a:pt x="141" y="101"/>
                                </a:lnTo>
                                <a:lnTo>
                                  <a:pt x="155" y="24"/>
                                </a:lnTo>
                                <a:lnTo>
                                  <a:pt x="157" y="19"/>
                                </a:lnTo>
                                <a:lnTo>
                                  <a:pt x="160" y="15"/>
                                </a:lnTo>
                                <a:lnTo>
                                  <a:pt x="162" y="14"/>
                                </a:lnTo>
                                <a:lnTo>
                                  <a:pt x="165" y="14"/>
                                </a:lnTo>
                                <a:lnTo>
                                  <a:pt x="169" y="14"/>
                                </a:lnTo>
                                <a:lnTo>
                                  <a:pt x="179" y="24"/>
                                </a:lnTo>
                                <a:lnTo>
                                  <a:pt x="193" y="31"/>
                                </a:lnTo>
                                <a:lnTo>
                                  <a:pt x="265" y="74"/>
                                </a:lnTo>
                                <a:lnTo>
                                  <a:pt x="267" y="79"/>
                                </a:lnTo>
                                <a:lnTo>
                                  <a:pt x="268" y="82"/>
                                </a:lnTo>
                                <a:lnTo>
                                  <a:pt x="268" y="84"/>
                                </a:lnTo>
                                <a:lnTo>
                                  <a:pt x="265" y="89"/>
                                </a:lnTo>
                                <a:lnTo>
                                  <a:pt x="258" y="96"/>
                                </a:lnTo>
                                <a:lnTo>
                                  <a:pt x="256" y="96"/>
                                </a:lnTo>
                                <a:lnTo>
                                  <a:pt x="246" y="101"/>
                                </a:lnTo>
                                <a:lnTo>
                                  <a:pt x="239" y="108"/>
                                </a:lnTo>
                                <a:lnTo>
                                  <a:pt x="227" y="118"/>
                                </a:lnTo>
                                <a:lnTo>
                                  <a:pt x="217" y="151"/>
                                </a:lnTo>
                                <a:lnTo>
                                  <a:pt x="193" y="218"/>
                                </a:lnTo>
                                <a:lnTo>
                                  <a:pt x="181" y="250"/>
                                </a:lnTo>
                                <a:lnTo>
                                  <a:pt x="198" y="266"/>
                                </a:lnTo>
                                <a:lnTo>
                                  <a:pt x="208" y="274"/>
                                </a:lnTo>
                                <a:lnTo>
                                  <a:pt x="208" y="290"/>
                                </a:lnTo>
                                <a:lnTo>
                                  <a:pt x="193" y="305"/>
                                </a:lnTo>
                                <a:lnTo>
                                  <a:pt x="186" y="310"/>
                                </a:lnTo>
                                <a:lnTo>
                                  <a:pt x="186" y="372"/>
                                </a:lnTo>
                                <a:lnTo>
                                  <a:pt x="117" y="372"/>
                                </a:lnTo>
                                <a:lnTo>
                                  <a:pt x="105" y="394"/>
                                </a:lnTo>
                                <a:lnTo>
                                  <a:pt x="95" y="415"/>
                                </a:lnTo>
                                <a:lnTo>
                                  <a:pt x="81" y="434"/>
                                </a:lnTo>
                                <a:lnTo>
                                  <a:pt x="69" y="456"/>
                                </a:lnTo>
                                <a:lnTo>
                                  <a:pt x="40" y="499"/>
                                </a:lnTo>
                                <a:lnTo>
                                  <a:pt x="23" y="518"/>
                                </a:lnTo>
                                <a:lnTo>
                                  <a:pt x="6" y="540"/>
                                </a:lnTo>
                                <a:close/>
                                <a:moveTo>
                                  <a:pt x="250" y="525"/>
                                </a:moveTo>
                                <a:lnTo>
                                  <a:pt x="246" y="521"/>
                                </a:lnTo>
                                <a:lnTo>
                                  <a:pt x="244" y="516"/>
                                </a:lnTo>
                                <a:lnTo>
                                  <a:pt x="253" y="475"/>
                                </a:lnTo>
                                <a:lnTo>
                                  <a:pt x="263" y="432"/>
                                </a:lnTo>
                                <a:lnTo>
                                  <a:pt x="277" y="336"/>
                                </a:lnTo>
                                <a:lnTo>
                                  <a:pt x="285" y="286"/>
                                </a:lnTo>
                                <a:lnTo>
                                  <a:pt x="290" y="223"/>
                                </a:lnTo>
                                <a:lnTo>
                                  <a:pt x="294" y="173"/>
                                </a:lnTo>
                                <a:lnTo>
                                  <a:pt x="296" y="114"/>
                                </a:lnTo>
                                <a:lnTo>
                                  <a:pt x="297" y="113"/>
                                </a:lnTo>
                                <a:lnTo>
                                  <a:pt x="299" y="110"/>
                                </a:lnTo>
                                <a:lnTo>
                                  <a:pt x="301" y="108"/>
                                </a:lnTo>
                                <a:lnTo>
                                  <a:pt x="306" y="106"/>
                                </a:lnTo>
                                <a:lnTo>
                                  <a:pt x="349" y="132"/>
                                </a:lnTo>
                                <a:lnTo>
                                  <a:pt x="395" y="158"/>
                                </a:lnTo>
                                <a:lnTo>
                                  <a:pt x="395" y="163"/>
                                </a:lnTo>
                                <a:lnTo>
                                  <a:pt x="397" y="166"/>
                                </a:lnTo>
                                <a:lnTo>
                                  <a:pt x="395" y="170"/>
                                </a:lnTo>
                                <a:lnTo>
                                  <a:pt x="395" y="175"/>
                                </a:lnTo>
                                <a:lnTo>
                                  <a:pt x="390" y="178"/>
                                </a:lnTo>
                                <a:lnTo>
                                  <a:pt x="383" y="182"/>
                                </a:lnTo>
                                <a:lnTo>
                                  <a:pt x="373" y="192"/>
                                </a:lnTo>
                                <a:lnTo>
                                  <a:pt x="369" y="202"/>
                                </a:lnTo>
                                <a:lnTo>
                                  <a:pt x="357" y="259"/>
                                </a:lnTo>
                                <a:lnTo>
                                  <a:pt x="345" y="310"/>
                                </a:lnTo>
                                <a:lnTo>
                                  <a:pt x="694" y="310"/>
                                </a:lnTo>
                                <a:lnTo>
                                  <a:pt x="695" y="314"/>
                                </a:lnTo>
                                <a:lnTo>
                                  <a:pt x="697" y="319"/>
                                </a:lnTo>
                                <a:lnTo>
                                  <a:pt x="696" y="325"/>
                                </a:lnTo>
                                <a:lnTo>
                                  <a:pt x="695" y="327"/>
                                </a:lnTo>
                                <a:lnTo>
                                  <a:pt x="694" y="328"/>
                                </a:lnTo>
                                <a:lnTo>
                                  <a:pt x="692" y="329"/>
                                </a:lnTo>
                                <a:lnTo>
                                  <a:pt x="340" y="329"/>
                                </a:lnTo>
                                <a:lnTo>
                                  <a:pt x="330" y="360"/>
                                </a:lnTo>
                                <a:lnTo>
                                  <a:pt x="318" y="389"/>
                                </a:lnTo>
                                <a:lnTo>
                                  <a:pt x="299" y="442"/>
                                </a:lnTo>
                                <a:lnTo>
                                  <a:pt x="287" y="466"/>
                                </a:lnTo>
                                <a:lnTo>
                                  <a:pt x="275" y="487"/>
                                </a:lnTo>
                                <a:lnTo>
                                  <a:pt x="265" y="506"/>
                                </a:lnTo>
                                <a:lnTo>
                                  <a:pt x="253" y="523"/>
                                </a:lnTo>
                                <a:lnTo>
                                  <a:pt x="250" y="525"/>
                                </a:lnTo>
                                <a:close/>
                                <a:moveTo>
                                  <a:pt x="694" y="310"/>
                                </a:moveTo>
                                <a:lnTo>
                                  <a:pt x="553" y="310"/>
                                </a:lnTo>
                                <a:lnTo>
                                  <a:pt x="553" y="305"/>
                                </a:lnTo>
                                <a:lnTo>
                                  <a:pt x="570" y="276"/>
                                </a:lnTo>
                                <a:lnTo>
                                  <a:pt x="585" y="254"/>
                                </a:lnTo>
                                <a:lnTo>
                                  <a:pt x="594" y="238"/>
                                </a:lnTo>
                                <a:lnTo>
                                  <a:pt x="603" y="226"/>
                                </a:lnTo>
                                <a:lnTo>
                                  <a:pt x="604" y="224"/>
                                </a:lnTo>
                                <a:lnTo>
                                  <a:pt x="606" y="223"/>
                                </a:lnTo>
                                <a:lnTo>
                                  <a:pt x="609" y="223"/>
                                </a:lnTo>
                                <a:lnTo>
                                  <a:pt x="611" y="226"/>
                                </a:lnTo>
                                <a:lnTo>
                                  <a:pt x="645" y="254"/>
                                </a:lnTo>
                                <a:lnTo>
                                  <a:pt x="678" y="288"/>
                                </a:lnTo>
                                <a:lnTo>
                                  <a:pt x="685" y="298"/>
                                </a:lnTo>
                                <a:lnTo>
                                  <a:pt x="693" y="305"/>
                                </a:lnTo>
                                <a:lnTo>
                                  <a:pt x="694" y="310"/>
                                </a:lnTo>
                                <a:close/>
                                <a:moveTo>
                                  <a:pt x="505" y="564"/>
                                </a:moveTo>
                                <a:lnTo>
                                  <a:pt x="426" y="564"/>
                                </a:lnTo>
                                <a:lnTo>
                                  <a:pt x="426" y="329"/>
                                </a:lnTo>
                                <a:lnTo>
                                  <a:pt x="505" y="329"/>
                                </a:lnTo>
                                <a:lnTo>
                                  <a:pt x="505" y="564"/>
                                </a:lnTo>
                                <a:close/>
                                <a:moveTo>
                                  <a:pt x="692" y="329"/>
                                </a:moveTo>
                                <a:lnTo>
                                  <a:pt x="690" y="329"/>
                                </a:lnTo>
                                <a:lnTo>
                                  <a:pt x="692" y="329"/>
                                </a:lnTo>
                                <a:lnTo>
                                  <a:pt x="692" y="329"/>
                                </a:lnTo>
                                <a:close/>
                                <a:moveTo>
                                  <a:pt x="153" y="934"/>
                                </a:moveTo>
                                <a:lnTo>
                                  <a:pt x="129" y="934"/>
                                </a:lnTo>
                                <a:lnTo>
                                  <a:pt x="114" y="926"/>
                                </a:lnTo>
                                <a:lnTo>
                                  <a:pt x="112" y="922"/>
                                </a:lnTo>
                                <a:lnTo>
                                  <a:pt x="112" y="917"/>
                                </a:lnTo>
                                <a:lnTo>
                                  <a:pt x="109" y="907"/>
                                </a:lnTo>
                                <a:lnTo>
                                  <a:pt x="109" y="893"/>
                                </a:lnTo>
                                <a:lnTo>
                                  <a:pt x="112" y="874"/>
                                </a:lnTo>
                                <a:lnTo>
                                  <a:pt x="114" y="833"/>
                                </a:lnTo>
                                <a:lnTo>
                                  <a:pt x="117" y="775"/>
                                </a:lnTo>
                                <a:lnTo>
                                  <a:pt x="117" y="372"/>
                                </a:lnTo>
                                <a:lnTo>
                                  <a:pt x="186" y="372"/>
                                </a:lnTo>
                                <a:lnTo>
                                  <a:pt x="186" y="838"/>
                                </a:lnTo>
                                <a:lnTo>
                                  <a:pt x="188" y="878"/>
                                </a:lnTo>
                                <a:lnTo>
                                  <a:pt x="189" y="902"/>
                                </a:lnTo>
                                <a:lnTo>
                                  <a:pt x="181" y="914"/>
                                </a:lnTo>
                                <a:lnTo>
                                  <a:pt x="162" y="929"/>
                                </a:lnTo>
                                <a:lnTo>
                                  <a:pt x="153" y="934"/>
                                </a:lnTo>
                                <a:close/>
                                <a:moveTo>
                                  <a:pt x="725" y="564"/>
                                </a:moveTo>
                                <a:lnTo>
                                  <a:pt x="582" y="564"/>
                                </a:lnTo>
                                <a:lnTo>
                                  <a:pt x="592" y="550"/>
                                </a:lnTo>
                                <a:lnTo>
                                  <a:pt x="604" y="528"/>
                                </a:lnTo>
                                <a:lnTo>
                                  <a:pt x="611" y="511"/>
                                </a:lnTo>
                                <a:lnTo>
                                  <a:pt x="625" y="487"/>
                                </a:lnTo>
                                <a:lnTo>
                                  <a:pt x="635" y="478"/>
                                </a:lnTo>
                                <a:lnTo>
                                  <a:pt x="640" y="478"/>
                                </a:lnTo>
                                <a:lnTo>
                                  <a:pt x="644" y="480"/>
                                </a:lnTo>
                                <a:lnTo>
                                  <a:pt x="644" y="482"/>
                                </a:lnTo>
                                <a:lnTo>
                                  <a:pt x="645" y="485"/>
                                </a:lnTo>
                                <a:lnTo>
                                  <a:pt x="649" y="487"/>
                                </a:lnTo>
                                <a:lnTo>
                                  <a:pt x="681" y="516"/>
                                </a:lnTo>
                                <a:lnTo>
                                  <a:pt x="705" y="538"/>
                                </a:lnTo>
                                <a:lnTo>
                                  <a:pt x="712" y="547"/>
                                </a:lnTo>
                                <a:lnTo>
                                  <a:pt x="719" y="554"/>
                                </a:lnTo>
                                <a:lnTo>
                                  <a:pt x="725" y="564"/>
                                </a:lnTo>
                                <a:close/>
                                <a:moveTo>
                                  <a:pt x="246" y="588"/>
                                </a:moveTo>
                                <a:lnTo>
                                  <a:pt x="237" y="588"/>
                                </a:lnTo>
                                <a:lnTo>
                                  <a:pt x="217" y="559"/>
                                </a:lnTo>
                                <a:lnTo>
                                  <a:pt x="225" y="562"/>
                                </a:lnTo>
                                <a:lnTo>
                                  <a:pt x="232" y="562"/>
                                </a:lnTo>
                                <a:lnTo>
                                  <a:pt x="237" y="564"/>
                                </a:lnTo>
                                <a:lnTo>
                                  <a:pt x="725" y="564"/>
                                </a:lnTo>
                                <a:lnTo>
                                  <a:pt x="729" y="569"/>
                                </a:lnTo>
                                <a:lnTo>
                                  <a:pt x="726" y="574"/>
                                </a:lnTo>
                                <a:lnTo>
                                  <a:pt x="724" y="581"/>
                                </a:lnTo>
                                <a:lnTo>
                                  <a:pt x="721" y="583"/>
                                </a:lnTo>
                                <a:lnTo>
                                  <a:pt x="282" y="583"/>
                                </a:lnTo>
                                <a:lnTo>
                                  <a:pt x="270" y="586"/>
                                </a:lnTo>
                                <a:lnTo>
                                  <a:pt x="258" y="586"/>
                                </a:lnTo>
                                <a:lnTo>
                                  <a:pt x="246" y="588"/>
                                </a:lnTo>
                                <a:close/>
                                <a:moveTo>
                                  <a:pt x="467" y="934"/>
                                </a:moveTo>
                                <a:lnTo>
                                  <a:pt x="445" y="934"/>
                                </a:lnTo>
                                <a:lnTo>
                                  <a:pt x="436" y="929"/>
                                </a:lnTo>
                                <a:lnTo>
                                  <a:pt x="429" y="926"/>
                                </a:lnTo>
                                <a:lnTo>
                                  <a:pt x="424" y="922"/>
                                </a:lnTo>
                                <a:lnTo>
                                  <a:pt x="421" y="917"/>
                                </a:lnTo>
                                <a:lnTo>
                                  <a:pt x="421" y="898"/>
                                </a:lnTo>
                                <a:lnTo>
                                  <a:pt x="419" y="878"/>
                                </a:lnTo>
                                <a:lnTo>
                                  <a:pt x="424" y="830"/>
                                </a:lnTo>
                                <a:lnTo>
                                  <a:pt x="426" y="809"/>
                                </a:lnTo>
                                <a:lnTo>
                                  <a:pt x="426" y="583"/>
                                </a:lnTo>
                                <a:lnTo>
                                  <a:pt x="505" y="583"/>
                                </a:lnTo>
                                <a:lnTo>
                                  <a:pt x="505" y="838"/>
                                </a:lnTo>
                                <a:lnTo>
                                  <a:pt x="508" y="874"/>
                                </a:lnTo>
                                <a:lnTo>
                                  <a:pt x="508" y="898"/>
                                </a:lnTo>
                                <a:lnTo>
                                  <a:pt x="498" y="912"/>
                                </a:lnTo>
                                <a:lnTo>
                                  <a:pt x="484" y="926"/>
                                </a:lnTo>
                                <a:lnTo>
                                  <a:pt x="474" y="931"/>
                                </a:lnTo>
                                <a:lnTo>
                                  <a:pt x="467" y="934"/>
                                </a:lnTo>
                                <a:close/>
                                <a:moveTo>
                                  <a:pt x="143" y="936"/>
                                </a:moveTo>
                                <a:lnTo>
                                  <a:pt x="138" y="936"/>
                                </a:lnTo>
                                <a:lnTo>
                                  <a:pt x="133" y="934"/>
                                </a:lnTo>
                                <a:lnTo>
                                  <a:pt x="148" y="934"/>
                                </a:lnTo>
                                <a:lnTo>
                                  <a:pt x="143" y="936"/>
                                </a:lnTo>
                                <a:close/>
                                <a:moveTo>
                                  <a:pt x="457" y="936"/>
                                </a:moveTo>
                                <a:lnTo>
                                  <a:pt x="453" y="934"/>
                                </a:lnTo>
                                <a:lnTo>
                                  <a:pt x="462" y="934"/>
                                </a:lnTo>
                                <a:lnTo>
                                  <a:pt x="457" y="936"/>
                                </a:lnTo>
                                <a:close/>
                              </a:path>
                            </a:pathLst>
                          </a:custGeom>
                          <a:solidFill>
                            <a:srgbClr val="FF0000"/>
                          </a:solidFill>
                          <a:ln>
                            <a:noFill/>
                          </a:ln>
                        </wps:spPr>
                        <wps:bodyPr upright="1"/>
                      </wps:wsp>
                    </wpg:wgp>
                  </a:graphicData>
                </a:graphic>
              </wp:inline>
            </w:drawing>
          </mc:Choice>
          <mc:Fallback>
            <w:pict>
              <v:group id="组合 2" o:spid="_x0000_s1026" o:spt="203" style="height:46.8pt;width:443.9pt;" coordsize="8878,936" o:gfxdata="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">
                <o:lock v:ext="edit" aspectratio="f"/>
                <v:shape id="图片 3" o:spid="_x0000_s1026" o:spt="75" alt="" type="#_x0000_t75" style="position:absolute;left:0;top:0;height:936;width:2936;" filled="f" o:preferrelative="t" stroked="f" coordsize="21600,21600" o:gfxdata="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ICyTLsAAADa&#10;AAAADwAAAAAAAAABACAAAAAiAAAAZHJzL2Rvd25yZXYueG1sUEsBAhQAFAAAAAgAh07iQDMvBZ47&#10;AAAAOQAAABAAAAAAAAAAAQAgAAAACgEAAGRycy9zaGFwZXhtbC54bWxQSwUGAAAAAAYABgBbAQAA&#10;tAMAAAAA&#10;">
                  <v:fill on="f" focussize="0,0"/>
                  <v:stroke on="f"/>
                  <v:imagedata r:id="rId10" o:title=""/>
                  <o:lock v:ext="edit" aspectratio="t"/>
                </v:shape>
                <v:shape id="图片 4" o:spid="_x0000_s1026" o:spt="75" alt="" type="#_x0000_t75" style="position:absolute;left:3002;top:0;height:936;width:4368;" filled="f" o:preferrelative="t" stroked="f" coordsize="21600,21600" o:gfxdata="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ZsYFvQAA&#10;ANoAAAAPAAAAAAAAAAEAIAAAACIAAABkcnMvZG93bnJldi54bWxQSwECFAAUAAAACACHTuJAMy8F&#10;njsAAAA5AAAAEAAAAAAAAAABACAAAAAMAQAAZHJzL3NoYXBleG1sLnhtbFBLBQYAAAAABgAGAFsB&#10;AAC2AwAAAAA=&#10;">
                  <v:fill on="f" focussize="0,0"/>
                  <v:stroke on="f"/>
                  <v:imagedata r:id="rId11" o:title=""/>
                  <o:lock v:ext="edit" aspectratio="t"/>
                </v:shape>
                <v:shape id="任意多边形 5" o:spid="_x0000_s1026" o:spt="100" style="position:absolute;left:7412;top:0;height:936;width:706;" fillcolor="#FF0000" filled="t" stroked="f" coordsize="706,936" o:gfxdata="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kBW1vQAA&#10;ANoAAAAPAAAAAAAAAAEAIAAAACIAAABkcnMvZG93bnJldi54bWxQSwECFAAUAAAACACHTuJAMy8F&#10;njsAAAA5AAAAEAAAAAAAAAABACAAAAAMAQAAZHJzL3NoYXBleG1sLnhtbFBLBQYAAAAABgAGAFsB&#10;AAC2AwAAAAA=&#10;" path="m335,209l326,209,323,206,318,206,309,197,304,190,294,170,292,158,290,144,285,106,282,89,273,55,266,41,258,29,249,17,239,7,237,6,237,6,237,5,239,2,244,0,273,5,287,10,311,19,321,26,333,31,342,38,350,46,359,53,364,62,371,70,381,89,386,101,388,110,388,137,383,161,378,173,371,182,364,190,357,199,347,204,338,206,335,209xm702,238l554,238,578,190,592,168,608,149,610,147,614,146,616,149,671,199,690,221,702,238xm47,259l23,259,6,233,11,235,18,235,26,238,702,238,705,245,705,247,706,250,705,252,704,254,703,255,700,257,57,257,47,259xm6,936l1,935,0,934,0,933,2,931,6,926,30,919,52,912,74,902,98,890,117,878,138,866,158,854,177,840,196,823,215,809,232,790,249,773,266,754,280,732,294,713,309,689,297,667,285,643,273,622,263,598,251,571,244,547,234,521,227,492,220,466,213,437,198,350,191,257,208,257,213,283,218,312,227,365,249,437,258,461,266,482,275,504,287,526,297,547,321,586,333,602,347,622,436,622,434,629,424,648,405,682,419,696,453,720,467,732,484,742,503,751,514,756,352,756,338,773,302,809,244,852,179,888,158,898,134,907,110,914,83,922,59,926,6,936xm436,622l347,622,354,600,364,581,371,559,376,540,383,518,388,497,395,473,400,451,405,427,407,406,412,382,414,358,417,331,419,307,422,281,422,257,489,257,510,271,532,288,534,290,534,298,532,302,525,314,518,319,513,324,510,329,510,334,506,360,503,386,489,458,482,482,477,506,470,528,465,550,458,569,448,590,436,622xm614,936l597,929,578,924,561,917,544,907,527,900,494,881,443,845,429,833,412,818,398,804,383,787,352,756,514,756,520,758,539,766,556,773,575,780,597,785,616,790,635,792,678,797,700,797,702,802,705,804,704,806,702,809,695,811,690,814,683,818,676,821,671,828,659,840,645,862,642,871,638,881,635,893,630,902,626,926,623,931,618,934,616,934,614,936xe">
                  <v:fill on="t" focussize="0,0"/>
                  <v:stroke on="f"/>
                  <v:imagedata o:title=""/>
                  <o:lock v:ext="edit" aspectratio="f"/>
                </v:shape>
                <v:shape id="任意多边形 6" o:spid="_x0000_s1026" o:spt="100" style="position:absolute;left:8149;top:0;height:936;width:729;" fillcolor="#FF0000" filled="t" stroked="f" coordsize="729,936" o:gfxdata="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9ahR74A&#10;AADaAAAADwAAAAAAAAABACAAAAAiAAAAZHJzL2Rvd25yZXYueG1sUEsBAhQAFAAAAAgAh07iQDMv&#10;BZ47AAAAOQAAABAAAAAAAAAAAQAgAAAADQEAAGRycy9zaGFwZXhtbC54bWxQSwUGAAAAAAYABgBb&#10;AQAAtwMAAAAA&#10;" path="m505,310l426,310,426,60,424,7,423,5,423,3,424,1,426,0,438,0,457,7,489,14,525,26,525,43,522,50,513,60,505,62,505,310xm6,540l3,538,1,536,0,534,1,533,13,506,25,482,35,456,47,430,57,401,69,372,88,310,97,276,107,245,114,209,124,175,131,137,141,101,155,24,157,19,160,15,162,14,165,14,169,14,179,24,193,31,265,74,267,79,268,82,268,84,265,89,258,96,256,96,246,101,239,108,227,118,217,151,193,218,181,250,198,266,208,274,208,290,193,305,186,310,186,372,117,372,105,394,95,415,81,434,69,456,40,499,23,518,6,540xm250,525l246,521,244,516,253,475,263,432,277,336,285,286,290,223,294,173,296,114,297,113,299,110,301,108,306,106,349,132,395,158,395,163,397,166,395,170,395,175,390,178,383,182,373,192,369,202,357,259,345,310,694,310,695,314,697,319,696,325,695,327,694,328,692,329,340,329,330,360,318,389,299,442,287,466,275,487,265,506,253,523,250,525xm694,310l553,310,553,305,570,276,585,254,594,238,603,226,604,224,606,223,609,223,611,226,645,254,678,288,685,298,693,305,694,310xm505,564l426,564,426,329,505,329,505,564xm692,329l690,329,692,329,692,329xm153,934l129,934,114,926,112,922,112,917,109,907,109,893,112,874,114,833,117,775,117,372,186,372,186,838,188,878,189,902,181,914,162,929,153,934xm725,564l582,564,592,550,604,528,611,511,625,487,635,478,640,478,644,480,644,482,645,485,649,487,681,516,705,538,712,547,719,554,725,564xm246,588l237,588,217,559,225,562,232,562,237,564,725,564,729,569,726,574,724,581,721,583,282,583,270,586,258,586,246,588xm467,934l445,934,436,929,429,926,424,922,421,917,421,898,419,878,424,830,426,809,426,583,505,583,505,838,508,874,508,898,498,912,484,926,474,931,467,934xm143,936l138,936,133,934,148,934,143,936xm457,936l453,934,462,934,457,936xe">
                  <v:fill on="t" focussize="0,0"/>
                  <v:stroke on="f"/>
                  <v:imagedata o:title=""/>
                  <o:lock v:ext="edit" aspectratio="f"/>
                </v:shape>
                <w10:wrap type="none"/>
                <w10:anchorlock/>
              </v:group>
            </w:pict>
          </mc:Fallback>
        </mc:AlternateContent>
      </w:r>
    </w:p>
    <w:p>
      <w:pPr>
        <w:pStyle w:val="3"/>
        <w:rPr>
          <w:rFonts w:ascii="Times New Roman"/>
          <w:sz w:val="20"/>
        </w:rPr>
      </w:pPr>
    </w:p>
    <w:p>
      <w:pPr>
        <w:pStyle w:val="3"/>
        <w:rPr>
          <w:rFonts w:ascii="Times New Roman"/>
          <w:sz w:val="20"/>
        </w:rPr>
      </w:pPr>
    </w:p>
    <w:p>
      <w:pPr>
        <w:pStyle w:val="3"/>
        <w:spacing w:before="6"/>
        <w:rPr>
          <w:rFonts w:ascii="Times New Roman"/>
          <w:sz w:val="24"/>
        </w:rPr>
      </w:pPr>
    </w:p>
    <w:p>
      <w:pPr>
        <w:pStyle w:val="3"/>
        <w:spacing w:before="24" w:line="478" w:lineRule="exact"/>
        <w:ind w:left="256" w:right="403"/>
        <w:jc w:val="center"/>
      </w:pPr>
      <w:r>
        <w:t>盈政办发〔</w:t>
      </w:r>
      <w:r>
        <w:rPr>
          <w:rFonts w:ascii="Times New Roman" w:eastAsia="Times New Roman"/>
        </w:rPr>
        <w:t>2023</w:t>
      </w:r>
      <w:r>
        <w:t>〕</w:t>
      </w:r>
      <w:r>
        <w:rPr>
          <w:rFonts w:ascii="Times New Roman" w:eastAsia="Times New Roman"/>
        </w:rPr>
        <w:t xml:space="preserve">56 </w:t>
      </w:r>
      <w:r>
        <w:t>号</w:t>
      </w:r>
    </w:p>
    <w:p>
      <w:pPr>
        <w:spacing w:before="0" w:line="373" w:lineRule="exact"/>
        <w:ind w:left="256" w:right="407" w:firstLine="0"/>
        <w:jc w:val="center"/>
        <w:rPr>
          <w:rFonts w:ascii="宋体" w:hAnsi="宋体"/>
          <w:b/>
          <w:sz w:val="32"/>
        </w:rPr>
      </w:pPr>
      <w:r>
        <w:rPr>
          <w:rFonts w:ascii="宋体" w:hAnsi="宋体"/>
          <w:b/>
          <w:color w:val="FF0000"/>
          <w:w w:val="95"/>
          <w:sz w:val="32"/>
        </w:rPr>
        <w:t>━━━━━━━━━━━━━━━━━━━━━━━━━━━━</w:t>
      </w:r>
    </w:p>
    <w:p>
      <w:pPr>
        <w:pStyle w:val="3"/>
        <w:rPr>
          <w:rFonts w:ascii="宋体"/>
          <w:b/>
        </w:rPr>
      </w:pPr>
    </w:p>
    <w:p>
      <w:pPr>
        <w:pStyle w:val="3"/>
        <w:spacing w:before="8"/>
        <w:rPr>
          <w:rFonts w:ascii="宋体"/>
          <w:b/>
          <w:sz w:val="26"/>
        </w:rPr>
      </w:pPr>
    </w:p>
    <w:p>
      <w:pPr>
        <w:pStyle w:val="2"/>
        <w:spacing w:line="670" w:lineRule="exact"/>
      </w:pPr>
      <w:r>
        <w:t>盈江县人民政府办公室</w:t>
      </w:r>
    </w:p>
    <w:p>
      <w:pPr>
        <w:spacing w:before="39" w:line="172" w:lineRule="auto"/>
        <w:ind w:left="1249" w:right="1397" w:firstLine="0"/>
        <w:jc w:val="center"/>
        <w:rPr>
          <w:rFonts w:hint="eastAsia" w:ascii="方正小标宋简体" w:eastAsia="方正小标宋简体"/>
          <w:sz w:val="44"/>
        </w:rPr>
      </w:pPr>
      <w:r>
        <w:rPr>
          <w:rFonts w:hint="eastAsia" w:ascii="方正小标宋简体" w:eastAsia="方正小标宋简体"/>
          <w:sz w:val="44"/>
        </w:rPr>
        <w:t xml:space="preserve">关于印发盈江县调整 </w:t>
      </w:r>
      <w:r>
        <w:rPr>
          <w:rFonts w:ascii="Times New Roman" w:eastAsia="Times New Roman"/>
          <w:sz w:val="44"/>
        </w:rPr>
        <w:t xml:space="preserve">2023 </w:t>
      </w:r>
      <w:r>
        <w:rPr>
          <w:rFonts w:hint="eastAsia" w:ascii="方正小标宋简体" w:eastAsia="方正小标宋简体"/>
          <w:sz w:val="44"/>
        </w:rPr>
        <w:t>年统筹整合财政涉农资金实施方案的通知</w:t>
      </w:r>
    </w:p>
    <w:p>
      <w:pPr>
        <w:pStyle w:val="3"/>
        <w:spacing w:before="11"/>
        <w:rPr>
          <w:rFonts w:ascii="方正小标宋简体"/>
          <w:sz w:val="36"/>
        </w:rPr>
      </w:pPr>
    </w:p>
    <w:p>
      <w:pPr>
        <w:pStyle w:val="3"/>
        <w:spacing w:line="280" w:lineRule="auto"/>
        <w:ind w:left="767" w:right="114" w:hanging="641"/>
      </w:pPr>
      <w:r>
        <w:t>有关乡镇人民政府、盈江农场社区管理委员会，县直有关单位</w:t>
      </w:r>
      <w:r>
        <w:rPr>
          <w:rFonts w:ascii="Times New Roman" w:eastAsia="Times New Roman"/>
        </w:rPr>
        <w:t xml:space="preserve">: </w:t>
      </w:r>
      <w:r>
        <w:rPr>
          <w:spacing w:val="-22"/>
        </w:rPr>
        <w:t xml:space="preserve">现将《盈江县调整 </w:t>
      </w:r>
      <w:r>
        <w:rPr>
          <w:rFonts w:ascii="Times New Roman" w:eastAsia="Times New Roman"/>
        </w:rPr>
        <w:t xml:space="preserve">2023 </w:t>
      </w:r>
      <w:r>
        <w:t>年统筹整合财政涉农资金实施方案》</w:t>
      </w:r>
    </w:p>
    <w:p>
      <w:pPr>
        <w:pStyle w:val="3"/>
        <w:spacing w:line="510" w:lineRule="exact"/>
        <w:ind w:left="126"/>
      </w:pPr>
      <w:r>
        <w:t>印发给你们，请认真抓好贯彻落实。</w:t>
      </w:r>
    </w:p>
    <w:p>
      <w:pPr>
        <w:pStyle w:val="3"/>
        <w:rPr>
          <w:sz w:val="20"/>
        </w:rPr>
      </w:pPr>
    </w:p>
    <w:p>
      <w:pPr>
        <w:pStyle w:val="3"/>
        <w:rPr>
          <w:sz w:val="20"/>
        </w:rPr>
      </w:pPr>
    </w:p>
    <w:p>
      <w:pPr>
        <w:pStyle w:val="3"/>
        <w:rPr>
          <w:sz w:val="20"/>
        </w:rPr>
      </w:pPr>
    </w:p>
    <w:p>
      <w:pPr>
        <w:pStyle w:val="3"/>
        <w:spacing w:before="8"/>
        <w:rPr>
          <w:sz w:val="18"/>
        </w:rPr>
      </w:pPr>
    </w:p>
    <w:p>
      <w:pPr>
        <w:pStyle w:val="3"/>
        <w:spacing w:before="21"/>
        <w:ind w:left="4287"/>
      </w:pPr>
      <w:r>
        <w:drawing>
          <wp:anchor distT="0" distB="0" distL="0" distR="0" simplePos="0" relativeHeight="251660288" behindDoc="1" locked="0" layoutInCell="1" allowOverlap="1">
            <wp:simplePos x="0" y="0"/>
            <wp:positionH relativeFrom="page">
              <wp:posOffset>3962400</wp:posOffset>
            </wp:positionH>
            <wp:positionV relativeFrom="paragraph">
              <wp:posOffset>-685165</wp:posOffset>
            </wp:positionV>
            <wp:extent cx="1619885" cy="1619885"/>
            <wp:effectExtent l="0" t="0" r="0" b="0"/>
            <wp:wrapNone/>
            <wp:docPr id="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png"/>
                    <pic:cNvPicPr>
                      <a:picLocks noChangeAspect="1"/>
                    </pic:cNvPicPr>
                  </pic:nvPicPr>
                  <pic:blipFill>
                    <a:blip r:embed="rId12" cstate="print"/>
                    <a:stretch>
                      <a:fillRect/>
                    </a:stretch>
                  </pic:blipFill>
                  <pic:spPr>
                    <a:xfrm>
                      <a:off x="0" y="0"/>
                      <a:ext cx="1620012" cy="1620012"/>
                    </a:xfrm>
                    <a:prstGeom prst="rect">
                      <a:avLst/>
                    </a:prstGeom>
                  </pic:spPr>
                </pic:pic>
              </a:graphicData>
            </a:graphic>
          </wp:anchor>
        </w:drawing>
      </w:r>
      <w:r>
        <w:t>盈江县人民政府办公室</w:t>
      </w:r>
    </w:p>
    <w:p>
      <w:pPr>
        <w:pStyle w:val="3"/>
        <w:spacing w:before="85"/>
        <w:ind w:left="4767"/>
      </w:pPr>
      <w:r>
        <w:rPr>
          <w:rFonts w:ascii="Times New Roman" w:eastAsia="Times New Roman"/>
        </w:rPr>
        <w:t xml:space="preserve">2023 </w:t>
      </w:r>
      <w:r>
        <w:t xml:space="preserve">年 </w:t>
      </w:r>
      <w:r>
        <w:rPr>
          <w:rFonts w:ascii="Times New Roman" w:eastAsia="Times New Roman"/>
        </w:rPr>
        <w:t xml:space="preserve">8 </w:t>
      </w:r>
      <w:r>
        <w:t xml:space="preserve">月 </w:t>
      </w:r>
      <w:r>
        <w:rPr>
          <w:rFonts w:ascii="Times New Roman" w:eastAsia="Times New Roman"/>
        </w:rPr>
        <w:t xml:space="preserve">18 </w:t>
      </w:r>
      <w:r>
        <w:t>日</w:t>
      </w:r>
    </w:p>
    <w:p>
      <w:pPr>
        <w:pStyle w:val="3"/>
        <w:spacing w:before="18"/>
        <w:ind w:left="767"/>
      </w:pPr>
      <w:r>
        <w:t>（此件依申请公开）</w:t>
      </w:r>
    </w:p>
    <w:p>
      <w:pPr>
        <w:spacing w:after="0"/>
        <w:sectPr>
          <w:footerReference r:id="rId5" w:type="default"/>
          <w:footerReference r:id="rId6" w:type="even"/>
          <w:type w:val="continuous"/>
          <w:pgSz w:w="11910" w:h="16840"/>
          <w:pgMar w:top="1580" w:right="1200" w:bottom="1360" w:left="1460" w:header="720" w:footer="1166" w:gutter="0"/>
          <w:pgNumType w:start="1"/>
          <w:cols w:space="720" w:num="1"/>
        </w:sectPr>
      </w:pPr>
    </w:p>
    <w:p>
      <w:pPr>
        <w:pStyle w:val="3"/>
        <w:spacing w:before="15"/>
        <w:rPr>
          <w:sz w:val="29"/>
        </w:rPr>
      </w:pPr>
    </w:p>
    <w:p>
      <w:pPr>
        <w:pStyle w:val="2"/>
        <w:spacing w:before="95" w:line="184" w:lineRule="auto"/>
        <w:ind w:left="2788" w:right="1505" w:hanging="1428"/>
        <w:jc w:val="left"/>
        <w:rPr>
          <w:rFonts w:hint="eastAsia" w:ascii="方正小标宋_GBK" w:eastAsia="方正小标宋_GBK"/>
        </w:rPr>
      </w:pPr>
      <w:r>
        <w:rPr>
          <w:rFonts w:hint="eastAsia" w:ascii="方正小标宋_GBK" w:eastAsia="方正小标宋_GBK"/>
        </w:rPr>
        <w:t xml:space="preserve">盈江县调整 </w:t>
      </w:r>
      <w:r>
        <w:rPr>
          <w:rFonts w:ascii="Times New Roman" w:eastAsia="Times New Roman"/>
        </w:rPr>
        <w:t xml:space="preserve">2023 </w:t>
      </w:r>
      <w:r>
        <w:rPr>
          <w:rFonts w:hint="eastAsia" w:ascii="方正小标宋_GBK" w:eastAsia="方正小标宋_GBK"/>
        </w:rPr>
        <w:t>年统筹整合财政涉农资金实施方案</w:t>
      </w:r>
    </w:p>
    <w:p>
      <w:pPr>
        <w:pStyle w:val="3"/>
        <w:spacing w:before="7"/>
        <w:rPr>
          <w:rFonts w:ascii="方正小标宋_GBK"/>
          <w:sz w:val="36"/>
        </w:rPr>
      </w:pPr>
    </w:p>
    <w:p>
      <w:pPr>
        <w:pStyle w:val="3"/>
        <w:spacing w:before="1" w:line="280" w:lineRule="auto"/>
        <w:ind w:left="126" w:right="158" w:firstLine="640"/>
        <w:jc w:val="both"/>
      </w:pPr>
      <w:r>
        <w:t xml:space="preserve">为优化财政涉农资金供给机制，进一步提高资金使用效益， </w:t>
      </w:r>
      <w:r>
        <w:rPr>
          <w:spacing w:val="6"/>
        </w:rPr>
        <w:t>集中财力巩固拓展脱贫攻坚成果同乡村振兴和现代化边境小康村建设，根据《财政部贯彻落实</w:t>
      </w:r>
      <w:r>
        <w:rPr>
          <w:rFonts w:ascii="Times New Roman" w:eastAsia="Times New Roman"/>
          <w:spacing w:val="6"/>
        </w:rPr>
        <w:t>&lt;</w:t>
      </w:r>
      <w:r>
        <w:rPr>
          <w:spacing w:val="6"/>
        </w:rPr>
        <w:t>中共中央国务院关于实现巩固</w:t>
      </w:r>
      <w:r>
        <w:rPr>
          <w:spacing w:val="12"/>
        </w:rPr>
        <w:t>拓展脱贫攻坚成果同乡村振兴有效衔接的</w:t>
      </w:r>
      <w:bookmarkStart w:id="0" w:name="_GoBack"/>
      <w:bookmarkEnd w:id="0"/>
      <w:r>
        <w:rPr>
          <w:spacing w:val="12"/>
        </w:rPr>
        <w:t>意见</w:t>
      </w:r>
      <w:r>
        <w:rPr>
          <w:rFonts w:ascii="Times New Roman" w:eastAsia="Times New Roman"/>
          <w:spacing w:val="14"/>
        </w:rPr>
        <w:t>&gt;</w:t>
      </w:r>
      <w:r>
        <w:rPr>
          <w:spacing w:val="10"/>
        </w:rPr>
        <w:t>实施方案的通</w:t>
      </w:r>
      <w:r>
        <w:rPr>
          <w:spacing w:val="5"/>
        </w:rPr>
        <w:t>知》</w:t>
      </w:r>
      <w:r>
        <w:rPr>
          <w:spacing w:val="7"/>
        </w:rPr>
        <w:t>（</w:t>
      </w:r>
      <w:r>
        <w:rPr>
          <w:spacing w:val="5"/>
        </w:rPr>
        <w:t>财办〔</w:t>
      </w:r>
      <w:r>
        <w:rPr>
          <w:rFonts w:ascii="Times New Roman" w:eastAsia="Times New Roman"/>
        </w:rPr>
        <w:t>2021</w:t>
      </w:r>
      <w:r>
        <w:rPr>
          <w:spacing w:val="5"/>
        </w:rPr>
        <w:t>〕</w:t>
      </w:r>
      <w:r>
        <w:rPr>
          <w:rFonts w:ascii="Times New Roman" w:eastAsia="Times New Roman"/>
        </w:rPr>
        <w:t>16</w:t>
      </w:r>
      <w:r>
        <w:rPr>
          <w:rFonts w:ascii="Times New Roman" w:eastAsia="Times New Roman"/>
          <w:spacing w:val="2"/>
        </w:rPr>
        <w:t xml:space="preserve"> </w:t>
      </w:r>
      <w:r>
        <w:rPr>
          <w:spacing w:val="5"/>
        </w:rPr>
        <w:t>号</w:t>
      </w:r>
      <w:r>
        <w:rPr>
          <w:spacing w:val="7"/>
        </w:rPr>
        <w:t>）</w:t>
      </w:r>
      <w:r>
        <w:rPr>
          <w:spacing w:val="4"/>
        </w:rPr>
        <w:t>《中共云南省委 云南省人民政府</w:t>
      </w:r>
      <w:r>
        <w:rPr>
          <w:spacing w:val="-1"/>
        </w:rPr>
        <w:t>关于全面推进乡村振兴加快农业农村现代化的实施意见》</w:t>
      </w:r>
      <w:r>
        <w:t>（云发</w:t>
      </w:r>
    </w:p>
    <w:p>
      <w:pPr>
        <w:pStyle w:val="3"/>
        <w:spacing w:line="500" w:lineRule="exact"/>
        <w:ind w:left="126"/>
        <w:jc w:val="both"/>
      </w:pPr>
      <w:r>
        <w:t>〔</w:t>
      </w:r>
      <w:r>
        <w:rPr>
          <w:rFonts w:ascii="Times New Roman" w:eastAsia="Times New Roman"/>
        </w:rPr>
        <w:t>2021</w:t>
      </w:r>
      <w:r>
        <w:rPr>
          <w:spacing w:val="-10"/>
        </w:rPr>
        <w:t>〕</w:t>
      </w:r>
      <w:r>
        <w:rPr>
          <w:rFonts w:ascii="Times New Roman" w:eastAsia="Times New Roman"/>
        </w:rPr>
        <w:t>1</w:t>
      </w:r>
      <w:r>
        <w:rPr>
          <w:rFonts w:ascii="Times New Roman" w:eastAsia="Times New Roman"/>
          <w:spacing w:val="-3"/>
        </w:rPr>
        <w:t xml:space="preserve"> </w:t>
      </w:r>
      <w:r>
        <w:t>号</w:t>
      </w:r>
      <w:r>
        <w:rPr>
          <w:spacing w:val="-12"/>
        </w:rPr>
        <w:t>）</w:t>
      </w:r>
      <w:r>
        <w:rPr>
          <w:spacing w:val="-1"/>
        </w:rPr>
        <w:t>和《中共云南省委办公厅  云南省人民政府办公</w:t>
      </w:r>
    </w:p>
    <w:p>
      <w:pPr>
        <w:pStyle w:val="3"/>
        <w:spacing w:before="85" w:line="280" w:lineRule="auto"/>
        <w:ind w:left="126" w:right="272"/>
        <w:jc w:val="both"/>
      </w:pPr>
      <w:r>
        <w:rPr>
          <w:spacing w:val="16"/>
          <w:w w:val="95"/>
        </w:rPr>
        <w:t>厅关于印发</w:t>
      </w:r>
      <w:r>
        <w:rPr>
          <w:rFonts w:ascii="Times New Roman" w:hAnsi="Times New Roman" w:eastAsia="Times New Roman"/>
          <w:spacing w:val="16"/>
          <w:w w:val="95"/>
        </w:rPr>
        <w:t>&lt;</w:t>
      </w:r>
      <w:r>
        <w:rPr>
          <w:spacing w:val="15"/>
          <w:w w:val="95"/>
        </w:rPr>
        <w:t>云南省建设现代化边境小康村规划</w:t>
      </w:r>
      <w:r>
        <w:rPr>
          <w:w w:val="95"/>
        </w:rPr>
        <w:t>（</w:t>
      </w:r>
      <w:r>
        <w:rPr>
          <w:rFonts w:ascii="Times New Roman" w:hAnsi="Times New Roman" w:eastAsia="Times New Roman"/>
          <w:w w:val="95"/>
        </w:rPr>
        <w:t xml:space="preserve">2021—2025  </w:t>
      </w:r>
      <w:r>
        <w:t>年</w:t>
      </w:r>
      <w:r>
        <w:rPr>
          <w:spacing w:val="-4"/>
        </w:rPr>
        <w:t>）</w:t>
      </w:r>
      <w:r>
        <w:rPr>
          <w:rFonts w:ascii="Times New Roman" w:hAnsi="Times New Roman" w:eastAsia="Times New Roman"/>
          <w:spacing w:val="-4"/>
        </w:rPr>
        <w:t>&gt;</w:t>
      </w:r>
      <w:r>
        <w:rPr>
          <w:spacing w:val="-4"/>
        </w:rPr>
        <w:t>的通知》</w:t>
      </w:r>
      <w:r>
        <w:t>（</w:t>
      </w:r>
      <w:r>
        <w:rPr>
          <w:spacing w:val="-2"/>
        </w:rPr>
        <w:t>云办发〔</w:t>
      </w:r>
      <w:r>
        <w:rPr>
          <w:rFonts w:ascii="Times New Roman" w:hAnsi="Times New Roman" w:eastAsia="Times New Roman"/>
        </w:rPr>
        <w:t>2021</w:t>
      </w:r>
      <w:r>
        <w:rPr>
          <w:spacing w:val="-7"/>
        </w:rPr>
        <w:t>〕</w:t>
      </w:r>
      <w:r>
        <w:rPr>
          <w:rFonts w:ascii="Times New Roman" w:hAnsi="Times New Roman" w:eastAsia="Times New Roman"/>
        </w:rPr>
        <w:t>20</w:t>
      </w:r>
      <w:r>
        <w:rPr>
          <w:rFonts w:ascii="Times New Roman" w:hAnsi="Times New Roman" w:eastAsia="Times New Roman"/>
          <w:spacing w:val="-15"/>
        </w:rPr>
        <w:t xml:space="preserve"> </w:t>
      </w:r>
      <w:r>
        <w:t>号</w:t>
      </w:r>
      <w:r>
        <w:rPr>
          <w:spacing w:val="-7"/>
        </w:rPr>
        <w:t>）</w:t>
      </w:r>
      <w:r>
        <w:rPr>
          <w:spacing w:val="-2"/>
        </w:rPr>
        <w:t>等要求，结合盈江县实际，特制定本方案。</w:t>
      </w:r>
    </w:p>
    <w:p>
      <w:pPr>
        <w:pStyle w:val="3"/>
        <w:spacing w:line="497" w:lineRule="exact"/>
        <w:ind w:left="767"/>
        <w:rPr>
          <w:rFonts w:hint="eastAsia" w:ascii="方正黑体_GBK" w:eastAsia="方正黑体_GBK"/>
        </w:rPr>
      </w:pPr>
      <w:r>
        <w:rPr>
          <w:rFonts w:hint="eastAsia" w:ascii="方正黑体_GBK" w:eastAsia="方正黑体_GBK"/>
        </w:rPr>
        <w:t>一、总体要求</w:t>
      </w:r>
    </w:p>
    <w:p>
      <w:pPr>
        <w:pStyle w:val="3"/>
        <w:spacing w:before="107"/>
        <w:ind w:left="767"/>
        <w:rPr>
          <w:rFonts w:hint="eastAsia" w:ascii="方正楷体_GBK" w:eastAsia="方正楷体_GBK"/>
        </w:rPr>
      </w:pPr>
      <w:r>
        <w:rPr>
          <w:rFonts w:hint="eastAsia" w:ascii="方正楷体_GBK" w:eastAsia="方正楷体_GBK"/>
        </w:rPr>
        <w:t>（一）指导思想</w:t>
      </w:r>
    </w:p>
    <w:p>
      <w:pPr>
        <w:pStyle w:val="3"/>
        <w:spacing w:before="98" w:line="280" w:lineRule="auto"/>
        <w:ind w:left="126" w:right="114" w:firstLine="640"/>
      </w:pPr>
      <w:r>
        <w:rPr>
          <w:spacing w:val="-6"/>
        </w:rPr>
        <w:t>以习近平新时代中国特色社会主义思想为指导，全面贯彻党</w:t>
      </w:r>
      <w:r>
        <w:rPr>
          <w:spacing w:val="-13"/>
        </w:rPr>
        <w:t>的二十大精神，贯彻新发展理念，坚持稳中求进总基调，坚持人</w:t>
      </w:r>
      <w:r>
        <w:rPr>
          <w:spacing w:val="-17"/>
        </w:rPr>
        <w:t>民为中心的发展思想，坚持共同富裕方向，将巩固拓展脱贫攻坚</w:t>
      </w:r>
      <w:r>
        <w:rPr>
          <w:spacing w:val="-26"/>
          <w:w w:val="95"/>
        </w:rPr>
        <w:t xml:space="preserve">成果和边境幸福村建设放在突出位置，加快推进乡村产业、人才、  </w:t>
      </w:r>
      <w:r>
        <w:rPr>
          <w:spacing w:val="-14"/>
        </w:rPr>
        <w:t>文化、生态、组织等全面振兴，走中国特色社会主义乡村振兴道</w:t>
      </w:r>
      <w:r>
        <w:rPr>
          <w:spacing w:val="-19"/>
        </w:rPr>
        <w:t>路，加快农业农村现代化。深入贯彻落实省委、省政府以及州委、</w:t>
      </w:r>
    </w:p>
    <w:p>
      <w:pPr>
        <w:spacing w:after="0" w:line="280" w:lineRule="auto"/>
        <w:sectPr>
          <w:pgSz w:w="11910" w:h="16840"/>
          <w:pgMar w:top="1580" w:right="1200" w:bottom="1360" w:left="1460" w:header="0" w:footer="1166" w:gutter="0"/>
          <w:cols w:space="720" w:num="1"/>
        </w:sectPr>
      </w:pPr>
    </w:p>
    <w:p>
      <w:pPr>
        <w:pStyle w:val="3"/>
        <w:rPr>
          <w:sz w:val="20"/>
        </w:rPr>
      </w:pPr>
    </w:p>
    <w:p>
      <w:pPr>
        <w:pStyle w:val="3"/>
        <w:spacing w:before="3"/>
        <w:rPr>
          <w:sz w:val="17"/>
        </w:rPr>
      </w:pPr>
    </w:p>
    <w:p>
      <w:pPr>
        <w:pStyle w:val="3"/>
        <w:spacing w:before="22" w:line="280" w:lineRule="auto"/>
        <w:ind w:left="126" w:right="158"/>
        <w:jc w:val="both"/>
      </w:pPr>
      <w:r>
        <w:rPr>
          <w:spacing w:val="-5"/>
        </w:rPr>
        <w:t>州政府关于乡村振兴战略和现代化边境幸福建设的决策部署，创</w:t>
      </w:r>
      <w:r>
        <w:rPr>
          <w:spacing w:val="-13"/>
        </w:rPr>
        <w:t>新涉农资金管理机制，优化财政支农投入供给，实现巩固拓展脱</w:t>
      </w:r>
      <w:r>
        <w:rPr>
          <w:spacing w:val="-17"/>
        </w:rPr>
        <w:t>贫攻坚成果同乡村振兴有效衔接，推进边疆民族地区治理体系和治理能力现代化，进一步增强沿边各族群众的获得感、幸福感、安全感。</w:t>
      </w:r>
    </w:p>
    <w:p>
      <w:pPr>
        <w:pStyle w:val="3"/>
        <w:spacing w:line="490" w:lineRule="exact"/>
        <w:ind w:left="767"/>
        <w:rPr>
          <w:rFonts w:hint="eastAsia" w:ascii="方正楷体_GBK" w:eastAsia="方正楷体_GBK"/>
        </w:rPr>
      </w:pPr>
      <w:r>
        <w:rPr>
          <w:rFonts w:hint="eastAsia" w:ascii="方正楷体_GBK" w:eastAsia="方正楷体_GBK"/>
        </w:rPr>
        <w:t>（二）目标任务</w:t>
      </w:r>
    </w:p>
    <w:p>
      <w:pPr>
        <w:pStyle w:val="3"/>
        <w:spacing w:before="97" w:line="280" w:lineRule="auto"/>
        <w:ind w:left="126" w:right="114" w:firstLine="640"/>
      </w:pPr>
      <w:r>
        <w:rPr>
          <w:spacing w:val="-17"/>
          <w:w w:val="95"/>
        </w:rPr>
        <w:t xml:space="preserve">通过统筹整合财政涉农资金，统筹整合使用各行业、各级次、 </w:t>
      </w:r>
      <w:r>
        <w:rPr>
          <w:spacing w:val="-17"/>
        </w:rPr>
        <w:t>各渠道财政涉农资金，撬动金融资本和社会帮扶资金，巩固拓展</w:t>
      </w:r>
      <w:r>
        <w:rPr>
          <w:spacing w:val="6"/>
        </w:rPr>
        <w:t>脱贫攻坚成果，支持衔接推进乡村振兴和现代化边境幸福村建</w:t>
      </w:r>
      <w:r>
        <w:rPr>
          <w:spacing w:val="-11"/>
        </w:rPr>
        <w:t>设，确保脱贫群众不返贫，把沿边一线的行政村建成基础牢、产业兴、环境美、生活好、边疆稳、党建强的现代化边境幸福村。</w:t>
      </w:r>
    </w:p>
    <w:p>
      <w:pPr>
        <w:pStyle w:val="3"/>
        <w:spacing w:line="490" w:lineRule="exact"/>
        <w:ind w:left="767"/>
        <w:rPr>
          <w:rFonts w:hint="eastAsia" w:ascii="方正楷体_GBK" w:eastAsia="方正楷体_GBK"/>
        </w:rPr>
      </w:pPr>
      <w:r>
        <w:rPr>
          <w:rFonts w:hint="eastAsia" w:ascii="方正楷体_GBK" w:eastAsia="方正楷体_GBK"/>
        </w:rPr>
        <w:t>（三）基本原则</w:t>
      </w:r>
    </w:p>
    <w:p>
      <w:pPr>
        <w:pStyle w:val="3"/>
        <w:spacing w:before="98" w:line="280" w:lineRule="auto"/>
        <w:ind w:left="126" w:right="158" w:firstLine="640"/>
        <w:jc w:val="both"/>
      </w:pPr>
      <w:r>
        <w:rPr>
          <w:spacing w:val="-9"/>
        </w:rPr>
        <w:t>坚持党的全面领导。坚持中央统筹、省负总责、市县乡抓落</w:t>
      </w:r>
      <w:r>
        <w:rPr>
          <w:spacing w:val="-14"/>
        </w:rPr>
        <w:t>实的工作机制，充分发挥各级党委总揽全局、协调各方的领导作用，省市县乡村五级书记抓巩固拓展脱贫攻坚成果和乡村振兴、现代化边境幸福村建设。</w:t>
      </w:r>
    </w:p>
    <w:p>
      <w:pPr>
        <w:pStyle w:val="3"/>
        <w:spacing w:line="280" w:lineRule="auto"/>
        <w:ind w:left="126" w:right="273" w:firstLine="640"/>
        <w:jc w:val="both"/>
      </w:pPr>
      <w:r>
        <w:rPr>
          <w:spacing w:val="-11"/>
        </w:rPr>
        <w:t>有序调整、平稳过渡。过渡期内在巩固拓展脱贫攻坚成果上</w:t>
      </w:r>
      <w:r>
        <w:rPr>
          <w:spacing w:val="-13"/>
        </w:rPr>
        <w:t>下功夫、想更多办法、给予更多后续帮扶支持，确保脱贫群众不返贫。在县委、县政府的领导下，积极争取项目资金，做好项目</w:t>
      </w:r>
      <w:r>
        <w:rPr>
          <w:spacing w:val="-14"/>
          <w:w w:val="95"/>
        </w:rPr>
        <w:t xml:space="preserve">建设规划，通过群众参与、部门审核、领导小组审定，科学、民 </w:t>
      </w:r>
      <w:r>
        <w:rPr>
          <w:spacing w:val="-14"/>
        </w:rPr>
        <w:t>主决策资金投向。</w:t>
      </w:r>
    </w:p>
    <w:p>
      <w:pPr>
        <w:spacing w:after="0" w:line="280" w:lineRule="auto"/>
        <w:jc w:val="both"/>
        <w:sectPr>
          <w:pgSz w:w="11910" w:h="16840"/>
          <w:pgMar w:top="1580" w:right="1200" w:bottom="1360" w:left="1460" w:header="0" w:footer="1166" w:gutter="0"/>
          <w:cols w:space="720" w:num="1"/>
        </w:sectPr>
      </w:pPr>
    </w:p>
    <w:p>
      <w:pPr>
        <w:pStyle w:val="3"/>
        <w:rPr>
          <w:sz w:val="20"/>
        </w:rPr>
      </w:pPr>
    </w:p>
    <w:p>
      <w:pPr>
        <w:pStyle w:val="3"/>
        <w:spacing w:before="3"/>
        <w:rPr>
          <w:sz w:val="17"/>
        </w:rPr>
      </w:pPr>
    </w:p>
    <w:p>
      <w:pPr>
        <w:pStyle w:val="3"/>
        <w:spacing w:before="22" w:line="280" w:lineRule="auto"/>
        <w:ind w:left="126" w:right="114" w:firstLine="640"/>
      </w:pPr>
      <w:r>
        <w:rPr>
          <w:spacing w:val="-19"/>
        </w:rPr>
        <w:t>突出重点，整合资源。把巩固拓展脱贫攻坚成果、乡村振兴、</w:t>
      </w:r>
      <w:r>
        <w:rPr>
          <w:spacing w:val="6"/>
        </w:rPr>
        <w:t>现代化边境幸福村建设为统领，加强对涉农资金的统筹整合使</w:t>
      </w:r>
      <w:r>
        <w:rPr>
          <w:spacing w:val="-11"/>
        </w:rPr>
        <w:t>用，按照资金使用精准、项目安排精准，着力增强农民自我发展能力，改善农村生产生活条件，切实提高资金使用效益。</w:t>
      </w:r>
    </w:p>
    <w:p>
      <w:pPr>
        <w:pStyle w:val="3"/>
        <w:spacing w:before="30"/>
        <w:ind w:left="767"/>
        <w:rPr>
          <w:rFonts w:hint="eastAsia" w:ascii="黑体" w:eastAsia="黑体"/>
        </w:rPr>
      </w:pPr>
      <w:r>
        <w:rPr>
          <w:rFonts w:hint="eastAsia" w:ascii="黑体" w:eastAsia="黑体"/>
        </w:rPr>
        <w:t>二、统筹整合资金程序</w:t>
      </w:r>
    </w:p>
    <w:p>
      <w:pPr>
        <w:pStyle w:val="3"/>
        <w:spacing w:before="162" w:line="280" w:lineRule="auto"/>
        <w:ind w:left="126" w:right="158" w:firstLine="640"/>
        <w:jc w:val="both"/>
      </w:pPr>
      <w:r>
        <w:rPr>
          <w:rFonts w:hint="eastAsia" w:ascii="方正楷体_GBK" w:hAnsi="方正楷体_GBK" w:eastAsia="方正楷体_GBK"/>
          <w:spacing w:val="9"/>
        </w:rPr>
        <w:t>（一</w:t>
      </w:r>
      <w:r>
        <w:rPr>
          <w:rFonts w:hint="eastAsia" w:ascii="方正楷体_GBK" w:hAnsi="方正楷体_GBK" w:eastAsia="方正楷体_GBK"/>
          <w:spacing w:val="7"/>
        </w:rPr>
        <w:t>）</w:t>
      </w:r>
      <w:r>
        <w:rPr>
          <w:rFonts w:hint="eastAsia" w:ascii="方正楷体_GBK" w:hAnsi="方正楷体_GBK" w:eastAsia="方正楷体_GBK"/>
          <w:spacing w:val="6"/>
        </w:rPr>
        <w:t>完善巩固拓展脱贫攻坚成果同乡村振兴有效衔接规</w:t>
      </w:r>
      <w:r>
        <w:rPr>
          <w:rFonts w:hint="eastAsia" w:ascii="方正楷体_GBK" w:hAnsi="方正楷体_GBK" w:eastAsia="方正楷体_GBK"/>
          <w:spacing w:val="-18"/>
        </w:rPr>
        <w:t>划。</w:t>
      </w:r>
      <w:r>
        <w:rPr>
          <w:spacing w:val="-4"/>
        </w:rPr>
        <w:t>由县乡村振兴局牵头，根据全县</w:t>
      </w:r>
      <w:r>
        <w:rPr>
          <w:rFonts w:ascii="Times New Roman" w:hAnsi="Times New Roman" w:eastAsia="Times New Roman"/>
        </w:rPr>
        <w:t>“</w:t>
      </w:r>
      <w:r>
        <w:t>十四五</w:t>
      </w:r>
      <w:r>
        <w:rPr>
          <w:rFonts w:ascii="Times New Roman" w:hAnsi="Times New Roman" w:eastAsia="Times New Roman"/>
        </w:rPr>
        <w:t>”</w:t>
      </w:r>
      <w:r>
        <w:t>巩固拓展脱贫攻坚</w:t>
      </w:r>
      <w:r>
        <w:rPr>
          <w:spacing w:val="-9"/>
        </w:rPr>
        <w:t>成果年度项目实施计划为依据，以巩固拓展脱贫攻坚成果同乡村</w:t>
      </w:r>
      <w:r>
        <w:rPr>
          <w:spacing w:val="-15"/>
        </w:rPr>
        <w:t>振兴有效衔接为目标，根据行业发展、农业产业发展和乡村振兴的需求，完善巩固拓展脱贫攻坚成果同乡村振兴有效衔接规划。</w:t>
      </w:r>
      <w:r>
        <w:rPr>
          <w:spacing w:val="-19"/>
        </w:rPr>
        <w:t>未明确绩效目标的项目不得纳入规划，未在规划的项目不得安排统筹整合涉农资金。</w:t>
      </w:r>
    </w:p>
    <w:p>
      <w:pPr>
        <w:pStyle w:val="3"/>
        <w:spacing w:line="280" w:lineRule="auto"/>
        <w:ind w:left="126" w:right="192" w:firstLine="640"/>
        <w:jc w:val="both"/>
      </w:pPr>
      <w:r>
        <w:rPr>
          <w:rFonts w:hint="eastAsia" w:ascii="方正楷体_GBK" w:hAnsi="方正楷体_GBK" w:eastAsia="方正楷体_GBK"/>
        </w:rPr>
        <w:t>（二</w:t>
      </w:r>
      <w:r>
        <w:rPr>
          <w:rFonts w:hint="eastAsia" w:ascii="方正楷体_GBK" w:hAnsi="方正楷体_GBK" w:eastAsia="方正楷体_GBK"/>
          <w:spacing w:val="-39"/>
        </w:rPr>
        <w:t>）</w:t>
      </w:r>
      <w:r>
        <w:rPr>
          <w:rFonts w:hint="eastAsia" w:ascii="方正楷体_GBK" w:hAnsi="方正楷体_GBK" w:eastAsia="方正楷体_GBK"/>
          <w:spacing w:val="-5"/>
        </w:rPr>
        <w:t>建立县级项目储备。</w:t>
      </w:r>
      <w:r>
        <w:rPr>
          <w:spacing w:val="-4"/>
        </w:rPr>
        <w:t>由县乡村振兴局牵头，建立完善全县项目库，凡需财政资金支持的项目，都必须纳入</w:t>
      </w:r>
      <w:r>
        <w:rPr>
          <w:rFonts w:ascii="Times New Roman" w:hAnsi="Times New Roman" w:eastAsia="Times New Roman"/>
          <w:spacing w:val="-4"/>
        </w:rPr>
        <w:t>“</w:t>
      </w:r>
      <w:r>
        <w:rPr>
          <w:spacing w:val="-4"/>
        </w:rPr>
        <w:t>项目库</w:t>
      </w:r>
      <w:r>
        <w:rPr>
          <w:rFonts w:ascii="Times New Roman" w:hAnsi="Times New Roman" w:eastAsia="Times New Roman"/>
          <w:spacing w:val="-4"/>
        </w:rPr>
        <w:t>”</w:t>
      </w:r>
      <w:r>
        <w:rPr>
          <w:spacing w:val="-4"/>
        </w:rPr>
        <w:t xml:space="preserve">， </w:t>
      </w:r>
      <w:r>
        <w:rPr>
          <w:spacing w:val="-11"/>
        </w:rPr>
        <w:t>入库项目要履行前期论证、评审、立项、申报、审核等程序，确</w:t>
      </w:r>
      <w:r>
        <w:rPr>
          <w:spacing w:val="-16"/>
        </w:rPr>
        <w:t>保项目入库治理和财政资金安全有效。建立项目论证一批、储备</w:t>
      </w:r>
      <w:r>
        <w:rPr>
          <w:spacing w:val="-12"/>
        </w:rPr>
        <w:t>一批、申报一批、整合一批、实施一批、验收一批、评价一批等工作机制。</w:t>
      </w:r>
    </w:p>
    <w:p>
      <w:pPr>
        <w:pStyle w:val="3"/>
        <w:spacing w:line="500" w:lineRule="exact"/>
        <w:ind w:left="767"/>
      </w:pPr>
      <w:r>
        <w:rPr>
          <w:rFonts w:hint="eastAsia" w:ascii="方正楷体_GBK" w:eastAsia="方正楷体_GBK"/>
        </w:rPr>
        <w:t>（三</w:t>
      </w:r>
      <w:r>
        <w:rPr>
          <w:rFonts w:hint="eastAsia" w:ascii="方正楷体_GBK" w:eastAsia="方正楷体_GBK"/>
          <w:spacing w:val="-139"/>
        </w:rPr>
        <w:t>）</w:t>
      </w:r>
      <w:r>
        <w:rPr>
          <w:rFonts w:hint="eastAsia" w:ascii="方正楷体_GBK" w:eastAsia="方正楷体_GBK"/>
          <w:spacing w:val="-16"/>
        </w:rPr>
        <w:t>编制年度项目计划。</w:t>
      </w:r>
      <w:r>
        <w:t>相关单位根据年度规划工作任务、</w:t>
      </w:r>
    </w:p>
    <w:p>
      <w:pPr>
        <w:pStyle w:val="3"/>
        <w:spacing w:before="84" w:line="280" w:lineRule="auto"/>
        <w:ind w:left="126" w:right="273"/>
      </w:pPr>
      <w:r>
        <w:rPr>
          <w:spacing w:val="-11"/>
          <w:w w:val="95"/>
        </w:rPr>
        <w:t xml:space="preserve">部门职能职责、巩固拓展脱贫攻坚成果同乡村振兴衔接和边境幸 </w:t>
      </w:r>
      <w:r>
        <w:rPr>
          <w:spacing w:val="-15"/>
        </w:rPr>
        <w:t>福村建设的需求等，从规划中择优选取符合整合资金使用范围的</w:t>
      </w:r>
    </w:p>
    <w:p>
      <w:pPr>
        <w:spacing w:after="0" w:line="280" w:lineRule="auto"/>
        <w:sectPr>
          <w:pgSz w:w="11910" w:h="16840"/>
          <w:pgMar w:top="1580" w:right="1200" w:bottom="1360" w:left="1460" w:header="0" w:footer="1166" w:gutter="0"/>
          <w:cols w:space="720" w:num="1"/>
        </w:sectPr>
      </w:pPr>
    </w:p>
    <w:p>
      <w:pPr>
        <w:pStyle w:val="3"/>
        <w:rPr>
          <w:sz w:val="20"/>
        </w:rPr>
      </w:pPr>
    </w:p>
    <w:p>
      <w:pPr>
        <w:pStyle w:val="3"/>
        <w:spacing w:before="3"/>
        <w:rPr>
          <w:sz w:val="17"/>
        </w:rPr>
      </w:pPr>
    </w:p>
    <w:p>
      <w:pPr>
        <w:pStyle w:val="3"/>
        <w:spacing w:before="22" w:line="280" w:lineRule="auto"/>
        <w:ind w:left="126" w:right="271"/>
        <w:jc w:val="both"/>
      </w:pPr>
      <w:r>
        <w:rPr>
          <w:spacing w:val="-11"/>
        </w:rPr>
        <w:t>项目，重点要倾斜边境幸福村，形成部门年度项目计划，提交县</w:t>
      </w:r>
      <w:r>
        <w:rPr>
          <w:spacing w:val="6"/>
          <w:w w:val="95"/>
        </w:rPr>
        <w:t xml:space="preserve">乡村振兴局审核汇总报县巩固脱贫攻坚推进乡村振兴领导小组 </w:t>
      </w:r>
      <w:r>
        <w:rPr>
          <w:spacing w:val="-9"/>
        </w:rPr>
        <w:t>审核，并提交县人民政府常务会和县委常委会研究审议通过。部</w:t>
      </w:r>
      <w:r>
        <w:rPr>
          <w:spacing w:val="-14"/>
        </w:rPr>
        <w:t>门年度项目计划应包括部门总投资计划和具体项目名称、项目分</w:t>
      </w:r>
      <w:r>
        <w:rPr>
          <w:spacing w:val="-11"/>
        </w:rPr>
        <w:t>类、项目建设地点、主要建设内容及规格标准、计划总投资、项目建设起止时间、责任单位、受益对象、项目绩效目标等。</w:t>
      </w:r>
    </w:p>
    <w:p>
      <w:pPr>
        <w:pStyle w:val="3"/>
        <w:spacing w:line="500" w:lineRule="exact"/>
        <w:ind w:left="767"/>
      </w:pPr>
      <w:r>
        <w:rPr>
          <w:rFonts w:hint="eastAsia" w:ascii="方正楷体_GBK" w:eastAsia="方正楷体_GBK"/>
        </w:rPr>
        <w:t>（四）涉农资金统筹整合方案补充。</w:t>
      </w:r>
      <w:r>
        <w:rPr>
          <w:rFonts w:ascii="Times New Roman" w:eastAsia="Times New Roman"/>
        </w:rPr>
        <w:t xml:space="preserve">8 </w:t>
      </w:r>
      <w:r>
        <w:t xml:space="preserve">月 </w:t>
      </w:r>
      <w:r>
        <w:rPr>
          <w:rFonts w:ascii="Times New Roman" w:eastAsia="Times New Roman"/>
        </w:rPr>
        <w:t xml:space="preserve">17 </w:t>
      </w:r>
      <w:r>
        <w:t>日后接到中央</w:t>
      </w:r>
    </w:p>
    <w:p>
      <w:pPr>
        <w:pStyle w:val="3"/>
        <w:spacing w:before="85" w:line="280" w:lineRule="auto"/>
        <w:ind w:left="126" w:right="271"/>
        <w:jc w:val="both"/>
      </w:pPr>
      <w:r>
        <w:rPr>
          <w:spacing w:val="-8"/>
        </w:rPr>
        <w:t>和省级涉农资金未纳入整合方案的，按照巩固拓展脱贫攻坚成果</w:t>
      </w:r>
      <w:r>
        <w:rPr>
          <w:spacing w:val="6"/>
          <w:w w:val="95"/>
        </w:rPr>
        <w:t xml:space="preserve">同乡村振兴衔接和边境小康村建设的实际需要整合的资金，于 </w:t>
      </w:r>
      <w:r>
        <w:rPr>
          <w:rFonts w:ascii="Times New Roman" w:eastAsia="Times New Roman"/>
          <w:spacing w:val="6"/>
        </w:rPr>
        <w:t>12</w:t>
      </w:r>
      <w:r>
        <w:rPr>
          <w:rFonts w:ascii="Times New Roman" w:eastAsia="Times New Roman"/>
          <w:spacing w:val="-15"/>
        </w:rPr>
        <w:t xml:space="preserve"> </w:t>
      </w:r>
      <w:r>
        <w:rPr>
          <w:spacing w:val="4"/>
        </w:rPr>
        <w:t>月编制补充方案报州级备案。补充方案应包括年度整合资金</w:t>
      </w:r>
      <w:r>
        <w:rPr>
          <w:spacing w:val="-11"/>
        </w:rPr>
        <w:t>到位情况、与调整方案相比资金规模增减变化情况、项目增减变</w:t>
      </w:r>
      <w:r>
        <w:rPr>
          <w:spacing w:val="-14"/>
        </w:rPr>
        <w:t>化总体情况、附表反映具体项目增减变化情况等</w:t>
      </w:r>
      <w:r>
        <w:t>（表格要素与年初整合方案一致）。</w:t>
      </w:r>
    </w:p>
    <w:p>
      <w:pPr>
        <w:pStyle w:val="3"/>
        <w:spacing w:line="487" w:lineRule="exact"/>
        <w:ind w:left="767"/>
        <w:rPr>
          <w:rFonts w:hint="eastAsia" w:ascii="方正楷体_GBK" w:eastAsia="方正楷体_GBK"/>
        </w:rPr>
      </w:pPr>
      <w:r>
        <w:rPr>
          <w:rFonts w:hint="eastAsia" w:ascii="方正楷体_GBK" w:eastAsia="方正楷体_GBK"/>
        </w:rPr>
        <w:t>（五）统筹整合项目管理</w:t>
      </w:r>
    </w:p>
    <w:p>
      <w:pPr>
        <w:pStyle w:val="7"/>
        <w:numPr>
          <w:ilvl w:val="0"/>
          <w:numId w:val="1"/>
        </w:numPr>
        <w:tabs>
          <w:tab w:val="left" w:pos="1173"/>
        </w:tabs>
        <w:spacing w:before="97" w:after="0" w:line="280" w:lineRule="auto"/>
        <w:ind w:left="126" w:right="271" w:firstLine="640"/>
        <w:jc w:val="both"/>
        <w:rPr>
          <w:sz w:val="32"/>
        </w:rPr>
      </w:pPr>
      <w:r>
        <w:rPr>
          <w:spacing w:val="4"/>
          <w:w w:val="95"/>
          <w:sz w:val="32"/>
        </w:rPr>
        <w:t xml:space="preserve">项目变更。对已审批下达的项目，原则上不得变更。因 </w:t>
      </w:r>
      <w:r>
        <w:rPr>
          <w:spacing w:val="6"/>
          <w:w w:val="95"/>
          <w:sz w:val="32"/>
        </w:rPr>
        <w:t xml:space="preserve">上级政策调整或巩固拓展脱贫攻坚成果同乡村振兴衔接和边境 </w:t>
      </w:r>
      <w:r>
        <w:rPr>
          <w:spacing w:val="-5"/>
          <w:sz w:val="32"/>
        </w:rPr>
        <w:t>幸福村建设目标调整，确需变更项目的，由责任单位报县巩固脱贫攻坚推进乡村振兴领导小组同意批复后，方可变更。</w:t>
      </w:r>
    </w:p>
    <w:p>
      <w:pPr>
        <w:pStyle w:val="7"/>
        <w:numPr>
          <w:ilvl w:val="0"/>
          <w:numId w:val="1"/>
        </w:numPr>
        <w:tabs>
          <w:tab w:val="left" w:pos="1173"/>
        </w:tabs>
        <w:spacing w:before="0" w:after="0" w:line="280" w:lineRule="auto"/>
        <w:ind w:left="126" w:right="273" w:firstLine="640"/>
        <w:jc w:val="both"/>
        <w:rPr>
          <w:sz w:val="32"/>
        </w:rPr>
      </w:pPr>
      <w:r>
        <w:rPr>
          <w:spacing w:val="4"/>
          <w:w w:val="95"/>
          <w:sz w:val="32"/>
        </w:rPr>
        <w:t xml:space="preserve">项目实施。项目主管单位负责做好所属领域项目规划制 </w:t>
      </w:r>
      <w:r>
        <w:rPr>
          <w:spacing w:val="-12"/>
          <w:w w:val="95"/>
          <w:sz w:val="32"/>
        </w:rPr>
        <w:t xml:space="preserve">订、实施方案审核、行业技术指导、监管督促推进、验收成效考 </w:t>
      </w:r>
      <w:r>
        <w:rPr>
          <w:spacing w:val="-14"/>
          <w:sz w:val="32"/>
        </w:rPr>
        <w:t>评等工作，项目责任单位根据项目批复及工作安排，做好统筹整</w:t>
      </w:r>
    </w:p>
    <w:p>
      <w:pPr>
        <w:spacing w:after="0" w:line="280" w:lineRule="auto"/>
        <w:jc w:val="both"/>
        <w:rPr>
          <w:sz w:val="32"/>
        </w:rPr>
        <w:sectPr>
          <w:pgSz w:w="11910" w:h="16840"/>
          <w:pgMar w:top="1580" w:right="1200" w:bottom="1360" w:left="1460" w:header="0" w:footer="1166" w:gutter="0"/>
          <w:cols w:space="720" w:num="1"/>
        </w:sectPr>
      </w:pPr>
    </w:p>
    <w:p>
      <w:pPr>
        <w:pStyle w:val="3"/>
        <w:rPr>
          <w:sz w:val="20"/>
        </w:rPr>
      </w:pPr>
    </w:p>
    <w:p>
      <w:pPr>
        <w:pStyle w:val="3"/>
        <w:spacing w:before="3"/>
        <w:rPr>
          <w:sz w:val="17"/>
        </w:rPr>
      </w:pPr>
    </w:p>
    <w:p>
      <w:pPr>
        <w:pStyle w:val="3"/>
        <w:spacing w:before="22" w:line="280" w:lineRule="auto"/>
        <w:ind w:left="126" w:right="114"/>
      </w:pPr>
      <w:r>
        <w:rPr>
          <w:spacing w:val="-6"/>
        </w:rPr>
        <w:t>合使用财政涉农资金项目的具体实施工作，在保证项目质量的前</w:t>
      </w:r>
      <w:r>
        <w:rPr>
          <w:spacing w:val="-13"/>
        </w:rPr>
        <w:t>提下，加快项目建设进度。严禁责任单位在无项目批复、资金来</w:t>
      </w:r>
      <w:r>
        <w:rPr>
          <w:spacing w:val="-20"/>
          <w:w w:val="95"/>
        </w:rPr>
        <w:t xml:space="preserve">源的情况下，擅自组织实施项目，出现上述情况造成资金缺口的，  </w:t>
      </w:r>
      <w:r>
        <w:rPr>
          <w:spacing w:val="-21"/>
        </w:rPr>
        <w:t>由项目责任单位自行承担有关责任，后果严重的将由县纪委监委严肃处理。</w:t>
      </w:r>
    </w:p>
    <w:p>
      <w:pPr>
        <w:pStyle w:val="7"/>
        <w:numPr>
          <w:ilvl w:val="0"/>
          <w:numId w:val="1"/>
        </w:numPr>
        <w:tabs>
          <w:tab w:val="left" w:pos="1173"/>
        </w:tabs>
        <w:spacing w:before="0" w:after="0" w:line="502" w:lineRule="exact"/>
        <w:ind w:left="1172" w:right="0" w:hanging="406"/>
        <w:jc w:val="both"/>
        <w:rPr>
          <w:sz w:val="32"/>
        </w:rPr>
      </w:pPr>
      <w:r>
        <w:rPr>
          <w:spacing w:val="4"/>
          <w:sz w:val="32"/>
        </w:rPr>
        <w:t>项目验收及档案管理。项目实施完成后，及时开展项目</w:t>
      </w:r>
    </w:p>
    <w:p>
      <w:pPr>
        <w:pStyle w:val="3"/>
        <w:spacing w:before="85" w:line="280" w:lineRule="auto"/>
        <w:ind w:left="126" w:right="158"/>
        <w:jc w:val="both"/>
      </w:pPr>
      <w:r>
        <w:t>验收。加快项目竣工决算，积极探索委托第三方机构参与验收、决算及审计的工作模式，做到竣工一个、验收一个、结算一个。</w:t>
      </w:r>
      <w:r>
        <w:rPr>
          <w:spacing w:val="-8"/>
        </w:rPr>
        <w:t>项目竣工验收后形成的资产，按规定及时明晰产权，办理资产移</w:t>
      </w:r>
      <w:r>
        <w:rPr>
          <w:spacing w:val="-12"/>
        </w:rPr>
        <w:t>交，投入使用。项目验收的主要内容：项目建设任务与主要经济</w:t>
      </w:r>
      <w:r>
        <w:rPr>
          <w:spacing w:val="-16"/>
        </w:rPr>
        <w:t>技术指标完成情况，项目建设工程质量情况，项目资金使用和管</w:t>
      </w:r>
      <w:r>
        <w:rPr>
          <w:spacing w:val="-13"/>
        </w:rPr>
        <w:t>理情况，项目综合效益、项目档案资料情况、公示情况等。到户</w:t>
      </w:r>
      <w:r>
        <w:rPr>
          <w:spacing w:val="-19"/>
        </w:rPr>
        <w:t>项目必须附有项目户的名单和签字并按手印，基础设施建设项目</w:t>
      </w:r>
      <w:r>
        <w:rPr>
          <w:spacing w:val="-17"/>
        </w:rPr>
        <w:t>有前后对比照片。项目责任单位应将项目从申报至竣工验收各个</w:t>
      </w:r>
      <w:r>
        <w:rPr>
          <w:spacing w:val="-19"/>
        </w:rPr>
        <w:t>环节的文件资料及其它档案资料，按照时间顺序归档、立卷并装订成册，作为项目验收和审计监督的重要依据。</w:t>
      </w:r>
    </w:p>
    <w:p>
      <w:pPr>
        <w:pStyle w:val="3"/>
        <w:spacing w:before="14"/>
        <w:ind w:left="767"/>
        <w:rPr>
          <w:rFonts w:hint="eastAsia" w:ascii="黑体" w:eastAsia="黑体"/>
        </w:rPr>
      </w:pPr>
      <w:r>
        <w:rPr>
          <w:rFonts w:hint="eastAsia" w:ascii="黑体" w:eastAsia="黑体"/>
        </w:rPr>
        <w:t>三、统筹整合资金范围</w:t>
      </w:r>
    </w:p>
    <w:p>
      <w:pPr>
        <w:pStyle w:val="3"/>
        <w:spacing w:before="150" w:line="280" w:lineRule="auto"/>
        <w:ind w:left="126" w:right="273" w:firstLine="640"/>
      </w:pPr>
      <w:r>
        <w:rPr>
          <w:spacing w:val="6"/>
          <w:w w:val="95"/>
        </w:rPr>
        <w:t xml:space="preserve">统筹整合的资金范围是上级及县级财政安排用于农业生产 </w:t>
      </w:r>
      <w:r>
        <w:rPr>
          <w:spacing w:val="6"/>
        </w:rPr>
        <w:t>发展和农村基础设施建设等方面资金。</w:t>
      </w:r>
    </w:p>
    <w:p>
      <w:pPr>
        <w:pStyle w:val="3"/>
        <w:spacing w:line="280" w:lineRule="auto"/>
        <w:ind w:left="126" w:right="271" w:firstLine="640"/>
      </w:pPr>
      <w:r>
        <w:t>（一）</w:t>
      </w:r>
      <w:r>
        <w:rPr>
          <w:rFonts w:hint="eastAsia" w:ascii="方正楷体_GBK" w:eastAsia="方正楷体_GBK"/>
          <w:spacing w:val="-11"/>
        </w:rPr>
        <w:t>中央层面统筹整合资金。</w:t>
      </w:r>
      <w:r>
        <w:t>中央财政衔接推进乡村振兴</w:t>
      </w:r>
      <w:r>
        <w:rPr>
          <w:spacing w:val="-11"/>
        </w:rPr>
        <w:t>补助资金、除衔接推进乡村振兴补助资金外按照《关于继续支持</w:t>
      </w:r>
    </w:p>
    <w:p>
      <w:pPr>
        <w:spacing w:after="0" w:line="280" w:lineRule="auto"/>
        <w:sectPr>
          <w:pgSz w:w="11910" w:h="16840"/>
          <w:pgMar w:top="1580" w:right="1200" w:bottom="1360" w:left="1460" w:header="0" w:footer="1166" w:gutter="0"/>
          <w:cols w:space="720" w:num="1"/>
        </w:sectPr>
      </w:pPr>
    </w:p>
    <w:p>
      <w:pPr>
        <w:pStyle w:val="3"/>
        <w:rPr>
          <w:sz w:val="20"/>
        </w:rPr>
      </w:pPr>
    </w:p>
    <w:p>
      <w:pPr>
        <w:pStyle w:val="3"/>
        <w:rPr>
          <w:sz w:val="17"/>
        </w:rPr>
      </w:pPr>
    </w:p>
    <w:p>
      <w:pPr>
        <w:pStyle w:val="3"/>
        <w:spacing w:before="25"/>
        <w:ind w:left="126"/>
        <w:rPr>
          <w:rFonts w:hint="eastAsia" w:ascii="仿宋_GB2312" w:eastAsia="仿宋_GB2312"/>
        </w:rPr>
      </w:pPr>
      <w:r>
        <w:t>脱贫县统筹整合使用财政涉农资金工作的通知》（财农</w:t>
      </w:r>
      <w:r>
        <w:rPr>
          <w:rFonts w:hint="eastAsia" w:ascii="仿宋_GB2312" w:eastAsia="仿宋_GB2312"/>
        </w:rPr>
        <w:t>〔</w:t>
      </w:r>
      <w:r>
        <w:rPr>
          <w:rFonts w:ascii="Times New Roman" w:eastAsia="Times New Roman"/>
        </w:rPr>
        <w:t>2021</w:t>
      </w:r>
      <w:r>
        <w:rPr>
          <w:rFonts w:hint="eastAsia" w:ascii="仿宋_GB2312" w:eastAsia="仿宋_GB2312"/>
        </w:rPr>
        <w:t>〕</w:t>
      </w:r>
    </w:p>
    <w:p>
      <w:pPr>
        <w:pStyle w:val="3"/>
        <w:spacing w:before="85"/>
        <w:ind w:left="126"/>
      </w:pPr>
      <w:r>
        <w:rPr>
          <w:rFonts w:ascii="Times New Roman" w:eastAsia="Times New Roman"/>
        </w:rPr>
        <w:t xml:space="preserve">22 </w:t>
      </w:r>
      <w:r>
        <w:rPr>
          <w:rFonts w:hint="eastAsia" w:ascii="仿宋_GB2312" w:eastAsia="仿宋_GB2312"/>
        </w:rPr>
        <w:t>号）的要求</w:t>
      </w:r>
      <w:r>
        <w:t>进行整合。</w:t>
      </w:r>
    </w:p>
    <w:p>
      <w:pPr>
        <w:pStyle w:val="3"/>
        <w:spacing w:before="85" w:line="280" w:lineRule="auto"/>
        <w:ind w:left="126" w:right="114" w:firstLine="640"/>
      </w:pPr>
      <w:r>
        <w:t>（二）</w:t>
      </w:r>
      <w:r>
        <w:rPr>
          <w:rFonts w:hint="eastAsia" w:ascii="楷体_GB2312" w:eastAsia="楷体_GB2312"/>
          <w:spacing w:val="-11"/>
        </w:rPr>
        <w:t>省级层面统筹整合资金。</w:t>
      </w:r>
      <w:r>
        <w:t>省级财政衔接推进乡村振兴</w:t>
      </w:r>
      <w:r>
        <w:rPr>
          <w:spacing w:val="-11"/>
        </w:rPr>
        <w:t>补助资金、除衔接推进乡村振兴补助资金外按照《关于继续支持</w:t>
      </w:r>
      <w:r>
        <w:rPr>
          <w:spacing w:val="-11"/>
          <w:w w:val="95"/>
        </w:rPr>
        <w:t>脱贫县统筹整合使用财政涉农资金工作的通知</w:t>
      </w:r>
      <w:r>
        <w:rPr>
          <w:spacing w:val="-183"/>
          <w:w w:val="95"/>
        </w:rPr>
        <w:t>》</w:t>
      </w:r>
      <w:r>
        <w:rPr>
          <w:w w:val="95"/>
        </w:rPr>
        <w:t>（</w:t>
      </w:r>
      <w:r>
        <w:rPr>
          <w:spacing w:val="-31"/>
          <w:w w:val="95"/>
        </w:rPr>
        <w:t>云财农</w:t>
      </w:r>
      <w:r>
        <w:rPr>
          <w:rFonts w:hint="eastAsia" w:ascii="仿宋_GB2312" w:eastAsia="仿宋_GB2312"/>
          <w:w w:val="95"/>
        </w:rPr>
        <w:t>〔</w:t>
      </w:r>
      <w:r>
        <w:rPr>
          <w:rFonts w:ascii="Times New Roman" w:eastAsia="Times New Roman"/>
          <w:w w:val="95"/>
        </w:rPr>
        <w:t>2021</w:t>
      </w:r>
      <w:r>
        <w:rPr>
          <w:rFonts w:hint="eastAsia" w:ascii="仿宋_GB2312" w:eastAsia="仿宋_GB2312"/>
          <w:w w:val="95"/>
        </w:rPr>
        <w:t>〕</w:t>
      </w:r>
      <w:r>
        <w:rPr>
          <w:rFonts w:ascii="Times New Roman" w:eastAsia="Times New Roman"/>
        </w:rPr>
        <w:t xml:space="preserve">153 </w:t>
      </w:r>
      <w:r>
        <w:rPr>
          <w:rFonts w:hint="eastAsia" w:ascii="仿宋_GB2312" w:eastAsia="仿宋_GB2312"/>
        </w:rPr>
        <w:t>号）的要求</w:t>
      </w:r>
      <w:r>
        <w:t>进行整合。</w:t>
      </w:r>
    </w:p>
    <w:p>
      <w:pPr>
        <w:pStyle w:val="3"/>
        <w:spacing w:line="280" w:lineRule="auto"/>
        <w:ind w:left="126" w:right="271" w:firstLine="640"/>
      </w:pPr>
      <w:r>
        <w:rPr>
          <w:rFonts w:hint="eastAsia" w:ascii="楷体_GB2312" w:eastAsia="楷体_GB2312"/>
        </w:rPr>
        <w:t>（三</w:t>
      </w:r>
      <w:r>
        <w:rPr>
          <w:rFonts w:hint="eastAsia" w:ascii="楷体_GB2312" w:eastAsia="楷体_GB2312"/>
          <w:spacing w:val="-58"/>
        </w:rPr>
        <w:t>）</w:t>
      </w:r>
      <w:r>
        <w:rPr>
          <w:rFonts w:hint="eastAsia" w:ascii="楷体_GB2312" w:eastAsia="楷体_GB2312"/>
          <w:spacing w:val="-5"/>
        </w:rPr>
        <w:t>州级层面统筹整合资金。</w:t>
      </w:r>
      <w:r>
        <w:t>州级财政衔接推进乡村振兴补助资金。</w:t>
      </w:r>
    </w:p>
    <w:p>
      <w:pPr>
        <w:pStyle w:val="3"/>
        <w:spacing w:before="25"/>
        <w:ind w:left="767"/>
        <w:rPr>
          <w:rFonts w:hint="eastAsia" w:ascii="黑体" w:eastAsia="黑体"/>
        </w:rPr>
      </w:pPr>
      <w:r>
        <w:rPr>
          <w:rFonts w:hint="eastAsia" w:ascii="黑体" w:eastAsia="黑体"/>
        </w:rPr>
        <w:t>四、统筹整合资金规模、用途及项目分类</w:t>
      </w:r>
    </w:p>
    <w:p>
      <w:pPr>
        <w:pStyle w:val="3"/>
        <w:spacing w:before="162"/>
        <w:ind w:left="767"/>
        <w:rPr>
          <w:rFonts w:hint="eastAsia" w:ascii="方正楷体_GBK" w:eastAsia="方正楷体_GBK"/>
        </w:rPr>
      </w:pPr>
      <w:r>
        <w:rPr>
          <w:rFonts w:hint="eastAsia" w:ascii="方正楷体_GBK" w:eastAsia="方正楷体_GBK"/>
        </w:rPr>
        <w:t>（一）调整前统筹整合规模</w:t>
      </w:r>
    </w:p>
    <w:p>
      <w:pPr>
        <w:pStyle w:val="3"/>
        <w:spacing w:before="98" w:line="280" w:lineRule="auto"/>
        <w:ind w:left="126" w:right="271" w:firstLine="640"/>
        <w:jc w:val="both"/>
      </w:pPr>
      <w:r>
        <w:rPr>
          <w:rFonts w:ascii="Times New Roman" w:eastAsia="Times New Roman"/>
        </w:rPr>
        <w:t>3</w:t>
      </w:r>
      <w:r>
        <w:t>月份根据中央、省、州关于</w:t>
      </w:r>
      <w:r>
        <w:rPr>
          <w:rFonts w:hint="eastAsia"/>
          <w:lang w:eastAsia="zh-CN"/>
        </w:rPr>
        <w:t>巩固拓展脱贫攻坚成果同乡村振兴有效衔接</w:t>
      </w:r>
      <w:r>
        <w:rPr>
          <w:spacing w:val="-6"/>
        </w:rPr>
        <w:t>的决策部署及本年度上级提前下达、预告资金规模及财</w:t>
      </w:r>
      <w:r>
        <w:rPr>
          <w:spacing w:val="-9"/>
        </w:rPr>
        <w:t>政投入政策因素等情况，测算</w:t>
      </w:r>
      <w:r>
        <w:rPr>
          <w:rFonts w:ascii="Times New Roman" w:eastAsia="Times New Roman"/>
        </w:rPr>
        <w:t>2023</w:t>
      </w:r>
      <w:r>
        <w:t>年整合资金规模约为</w:t>
      </w:r>
      <w:r>
        <w:rPr>
          <w:rFonts w:ascii="Times New Roman" w:eastAsia="Times New Roman"/>
        </w:rPr>
        <w:t xml:space="preserve">30967.49 </w:t>
      </w:r>
      <w:r>
        <w:rPr>
          <w:spacing w:val="-8"/>
          <w:w w:val="95"/>
        </w:rPr>
        <w:t>万元，其中：中央资金</w:t>
      </w:r>
      <w:r>
        <w:rPr>
          <w:rFonts w:ascii="Times New Roman" w:eastAsia="Times New Roman"/>
          <w:w w:val="95"/>
        </w:rPr>
        <w:t>20156.89</w:t>
      </w:r>
      <w:r>
        <w:rPr>
          <w:spacing w:val="-5"/>
          <w:w w:val="95"/>
        </w:rPr>
        <w:t>万元，省级资金</w:t>
      </w:r>
      <w:r>
        <w:rPr>
          <w:rFonts w:ascii="Times New Roman" w:eastAsia="Times New Roman"/>
          <w:w w:val="95"/>
        </w:rPr>
        <w:t>10610.6</w:t>
      </w:r>
      <w:r>
        <w:rPr>
          <w:spacing w:val="-7"/>
          <w:w w:val="95"/>
        </w:rPr>
        <w:t xml:space="preserve">万元，州 </w:t>
      </w:r>
      <w:r>
        <w:rPr>
          <w:spacing w:val="-7"/>
        </w:rPr>
        <w:t>级资金</w:t>
      </w:r>
      <w:r>
        <w:rPr>
          <w:rFonts w:ascii="Times New Roman" w:eastAsia="Times New Roman"/>
          <w:spacing w:val="-7"/>
        </w:rPr>
        <w:t>200</w:t>
      </w:r>
      <w:r>
        <w:rPr>
          <w:spacing w:val="-7"/>
        </w:rPr>
        <w:t>万元。</w:t>
      </w:r>
    </w:p>
    <w:p>
      <w:pPr>
        <w:pStyle w:val="3"/>
        <w:spacing w:before="27"/>
        <w:ind w:left="767"/>
        <w:rPr>
          <w:rFonts w:hint="eastAsia" w:ascii="楷体_GB2312" w:eastAsia="楷体_GB2312"/>
        </w:rPr>
      </w:pPr>
      <w:r>
        <w:rPr>
          <w:rFonts w:hint="eastAsia" w:ascii="楷体_GB2312" w:eastAsia="楷体_GB2312"/>
        </w:rPr>
        <w:t>（二）调整且资金用途及项目分类</w:t>
      </w:r>
    </w:p>
    <w:p>
      <w:pPr>
        <w:pStyle w:val="3"/>
        <w:spacing w:before="150" w:line="280" w:lineRule="auto"/>
        <w:ind w:left="126" w:right="271" w:firstLine="640"/>
        <w:jc w:val="both"/>
      </w:pPr>
      <w:r>
        <w:rPr>
          <w:spacing w:val="30"/>
        </w:rPr>
        <w:t>调整后整合资金规模为</w:t>
      </w:r>
      <w:r>
        <w:rPr>
          <w:rFonts w:ascii="Times New Roman" w:eastAsia="Times New Roman"/>
        </w:rPr>
        <w:t>16712.20</w:t>
      </w:r>
      <w:r>
        <w:rPr>
          <w:rFonts w:ascii="Times New Roman" w:eastAsia="Times New Roman"/>
          <w:spacing w:val="-56"/>
        </w:rPr>
        <w:t xml:space="preserve"> </w:t>
      </w:r>
      <w:r>
        <w:rPr>
          <w:spacing w:val="-4"/>
        </w:rPr>
        <w:t>万元， 其中： 中央资金</w:t>
      </w:r>
      <w:r>
        <w:rPr>
          <w:rFonts w:ascii="Times New Roman" w:eastAsia="Times New Roman"/>
          <w:spacing w:val="-4"/>
          <w:w w:val="95"/>
        </w:rPr>
        <w:t>9277.40</w:t>
      </w:r>
      <w:r>
        <w:rPr>
          <w:spacing w:val="-5"/>
          <w:w w:val="95"/>
        </w:rPr>
        <w:t>万元、省级资金</w:t>
      </w:r>
      <w:r>
        <w:rPr>
          <w:rFonts w:ascii="Times New Roman" w:eastAsia="Times New Roman"/>
          <w:w w:val="95"/>
        </w:rPr>
        <w:t>7429.00</w:t>
      </w:r>
      <w:r>
        <w:rPr>
          <w:spacing w:val="-3"/>
          <w:w w:val="95"/>
        </w:rPr>
        <w:t>万元、县级资金</w:t>
      </w:r>
      <w:r>
        <w:rPr>
          <w:rFonts w:ascii="Times New Roman" w:eastAsia="Times New Roman"/>
          <w:w w:val="95"/>
        </w:rPr>
        <w:t>5.8</w:t>
      </w:r>
      <w:r>
        <w:rPr>
          <w:spacing w:val="-3"/>
          <w:w w:val="95"/>
        </w:rPr>
        <w:t xml:space="preserve">万元。聚焦边 </w:t>
      </w:r>
      <w:r>
        <w:rPr>
          <w:spacing w:val="-3"/>
        </w:rPr>
        <w:t>境幸福村的建设项目有</w:t>
      </w:r>
      <w:r>
        <w:rPr>
          <w:rFonts w:ascii="Times New Roman" w:eastAsia="Times New Roman"/>
          <w:spacing w:val="-3"/>
        </w:rPr>
        <w:t>26</w:t>
      </w:r>
      <w:r>
        <w:rPr>
          <w:spacing w:val="-3"/>
        </w:rPr>
        <w:t>个，资金</w:t>
      </w:r>
      <w:r>
        <w:rPr>
          <w:rFonts w:ascii="Times New Roman" w:eastAsia="Times New Roman"/>
          <w:spacing w:val="-3"/>
        </w:rPr>
        <w:t>7006.33</w:t>
      </w:r>
      <w:r>
        <w:rPr>
          <w:spacing w:val="-3"/>
        </w:rPr>
        <w:t>万元，占比</w:t>
      </w:r>
      <w:r>
        <w:rPr>
          <w:rFonts w:ascii="Times New Roman" w:eastAsia="Times New Roman"/>
          <w:spacing w:val="-3"/>
        </w:rPr>
        <w:t>28.68%</w:t>
      </w:r>
      <w:r>
        <w:rPr>
          <w:spacing w:val="-3"/>
        </w:rPr>
        <w:t>。</w:t>
      </w:r>
    </w:p>
    <w:p>
      <w:pPr>
        <w:pStyle w:val="3"/>
        <w:spacing w:line="507" w:lineRule="exact"/>
        <w:ind w:left="767"/>
      </w:pPr>
      <w:r>
        <w:t>主要投入在以下几个方面：</w:t>
      </w:r>
    </w:p>
    <w:p>
      <w:pPr>
        <w:pStyle w:val="7"/>
        <w:numPr>
          <w:ilvl w:val="0"/>
          <w:numId w:val="2"/>
        </w:numPr>
        <w:tabs>
          <w:tab w:val="left" w:pos="1168"/>
        </w:tabs>
        <w:spacing w:before="85" w:after="0" w:line="240" w:lineRule="auto"/>
        <w:ind w:left="1168" w:right="0" w:hanging="401"/>
        <w:jc w:val="left"/>
        <w:rPr>
          <w:sz w:val="32"/>
        </w:rPr>
      </w:pPr>
      <w:r>
        <w:rPr>
          <w:spacing w:val="5"/>
          <w:sz w:val="32"/>
        </w:rPr>
        <w:t>基础设施类项目</w:t>
      </w:r>
      <w:r>
        <w:rPr>
          <w:rFonts w:ascii="Times New Roman" w:eastAsia="Times New Roman"/>
          <w:sz w:val="32"/>
        </w:rPr>
        <w:t>23</w:t>
      </w:r>
      <w:r>
        <w:rPr>
          <w:spacing w:val="4"/>
          <w:sz w:val="32"/>
        </w:rPr>
        <w:t>个，实施水利、农村环境整治、农村</w:t>
      </w:r>
    </w:p>
    <w:p>
      <w:pPr>
        <w:spacing w:after="0" w:line="240" w:lineRule="auto"/>
        <w:jc w:val="left"/>
        <w:rPr>
          <w:sz w:val="32"/>
        </w:rPr>
        <w:sectPr>
          <w:pgSz w:w="11910" w:h="16840"/>
          <w:pgMar w:top="1580" w:right="1200" w:bottom="1360" w:left="1460" w:header="0" w:footer="1166" w:gutter="0"/>
          <w:cols w:space="720" w:num="1"/>
        </w:sectPr>
      </w:pPr>
    </w:p>
    <w:p>
      <w:pPr>
        <w:pStyle w:val="3"/>
        <w:rPr>
          <w:sz w:val="20"/>
        </w:rPr>
      </w:pPr>
    </w:p>
    <w:p>
      <w:pPr>
        <w:pStyle w:val="3"/>
        <w:rPr>
          <w:sz w:val="17"/>
        </w:rPr>
      </w:pPr>
    </w:p>
    <w:p>
      <w:pPr>
        <w:pStyle w:val="3"/>
        <w:spacing w:before="25" w:line="280" w:lineRule="auto"/>
        <w:ind w:left="126" w:right="273"/>
      </w:pPr>
      <w:r>
        <w:rPr>
          <w:spacing w:val="5"/>
          <w:w w:val="95"/>
        </w:rPr>
        <w:t>道路建设、少数民族发展等项目，安排资金</w:t>
      </w:r>
      <w:r>
        <w:rPr>
          <w:rFonts w:ascii="Times New Roman" w:eastAsia="Times New Roman"/>
          <w:w w:val="95"/>
        </w:rPr>
        <w:t>5456.53</w:t>
      </w:r>
      <w:r>
        <w:rPr>
          <w:spacing w:val="4"/>
          <w:w w:val="95"/>
        </w:rPr>
        <w:t xml:space="preserve">万元，占全 </w:t>
      </w:r>
      <w:r>
        <w:rPr>
          <w:spacing w:val="4"/>
        </w:rPr>
        <w:t>年资金规模的</w:t>
      </w:r>
      <w:r>
        <w:rPr>
          <w:rFonts w:ascii="Times New Roman" w:eastAsia="Times New Roman"/>
          <w:spacing w:val="4"/>
        </w:rPr>
        <w:t>32.65%</w:t>
      </w:r>
      <w:r>
        <w:rPr>
          <w:spacing w:val="4"/>
        </w:rPr>
        <w:t>。</w:t>
      </w:r>
    </w:p>
    <w:p>
      <w:pPr>
        <w:pStyle w:val="7"/>
        <w:numPr>
          <w:ilvl w:val="0"/>
          <w:numId w:val="3"/>
        </w:numPr>
        <w:tabs>
          <w:tab w:val="left" w:pos="1568"/>
        </w:tabs>
        <w:spacing w:before="0" w:after="0" w:line="510" w:lineRule="exact"/>
        <w:ind w:left="1567" w:right="0" w:hanging="801"/>
        <w:jc w:val="left"/>
        <w:rPr>
          <w:sz w:val="32"/>
        </w:rPr>
      </w:pPr>
      <w:r>
        <w:rPr>
          <w:sz w:val="32"/>
        </w:rPr>
        <w:t>水利项目</w:t>
      </w:r>
      <w:r>
        <w:rPr>
          <w:rFonts w:ascii="Times New Roman" w:eastAsia="Times New Roman"/>
          <w:sz w:val="32"/>
        </w:rPr>
        <w:t>9</w:t>
      </w:r>
      <w:r>
        <w:rPr>
          <w:sz w:val="32"/>
        </w:rPr>
        <w:t>个，安排资金</w:t>
      </w:r>
      <w:r>
        <w:rPr>
          <w:rFonts w:ascii="Times New Roman" w:eastAsia="Times New Roman"/>
          <w:sz w:val="32"/>
        </w:rPr>
        <w:t>739.40</w:t>
      </w:r>
      <w:r>
        <w:rPr>
          <w:sz w:val="32"/>
        </w:rPr>
        <w:t>万元。</w:t>
      </w:r>
    </w:p>
    <w:p>
      <w:pPr>
        <w:pStyle w:val="7"/>
        <w:numPr>
          <w:ilvl w:val="0"/>
          <w:numId w:val="3"/>
        </w:numPr>
        <w:tabs>
          <w:tab w:val="left" w:pos="1568"/>
        </w:tabs>
        <w:spacing w:before="85" w:after="0" w:line="240" w:lineRule="auto"/>
        <w:ind w:left="1567" w:right="0" w:hanging="801"/>
        <w:jc w:val="left"/>
        <w:rPr>
          <w:sz w:val="32"/>
        </w:rPr>
      </w:pPr>
      <w:r>
        <w:rPr>
          <w:w w:val="95"/>
          <w:sz w:val="32"/>
        </w:rPr>
        <w:t>农村环境整治项目</w:t>
      </w:r>
      <w:r>
        <w:rPr>
          <w:rFonts w:ascii="Times New Roman" w:eastAsia="Times New Roman"/>
          <w:w w:val="95"/>
          <w:sz w:val="32"/>
        </w:rPr>
        <w:t>9</w:t>
      </w:r>
      <w:r>
        <w:rPr>
          <w:w w:val="95"/>
          <w:sz w:val="32"/>
        </w:rPr>
        <w:t>个，安排资金</w:t>
      </w:r>
      <w:r>
        <w:rPr>
          <w:rFonts w:ascii="Times New Roman" w:eastAsia="Times New Roman"/>
          <w:w w:val="95"/>
          <w:sz w:val="32"/>
        </w:rPr>
        <w:t>3921.13</w:t>
      </w:r>
      <w:r>
        <w:rPr>
          <w:w w:val="95"/>
          <w:sz w:val="32"/>
        </w:rPr>
        <w:t>万元。</w:t>
      </w:r>
    </w:p>
    <w:p>
      <w:pPr>
        <w:pStyle w:val="7"/>
        <w:numPr>
          <w:ilvl w:val="0"/>
          <w:numId w:val="3"/>
        </w:numPr>
        <w:tabs>
          <w:tab w:val="left" w:pos="1568"/>
        </w:tabs>
        <w:spacing w:before="85" w:after="0" w:line="240" w:lineRule="auto"/>
        <w:ind w:left="1567" w:right="0" w:hanging="801"/>
        <w:jc w:val="left"/>
        <w:rPr>
          <w:sz w:val="32"/>
        </w:rPr>
      </w:pPr>
      <w:r>
        <w:rPr>
          <w:w w:val="95"/>
          <w:sz w:val="32"/>
        </w:rPr>
        <w:t>农村道路建设项目</w:t>
      </w:r>
      <w:r>
        <w:rPr>
          <w:rFonts w:ascii="Times New Roman" w:eastAsia="Times New Roman"/>
          <w:w w:val="95"/>
          <w:sz w:val="32"/>
        </w:rPr>
        <w:t>5</w:t>
      </w:r>
      <w:r>
        <w:rPr>
          <w:w w:val="95"/>
          <w:sz w:val="32"/>
        </w:rPr>
        <w:t>个，安排资金</w:t>
      </w:r>
      <w:r>
        <w:rPr>
          <w:rFonts w:ascii="Times New Roman" w:eastAsia="Times New Roman"/>
          <w:w w:val="95"/>
          <w:sz w:val="32"/>
        </w:rPr>
        <w:t>796.00</w:t>
      </w:r>
      <w:r>
        <w:rPr>
          <w:w w:val="95"/>
          <w:sz w:val="32"/>
        </w:rPr>
        <w:t>万元。</w:t>
      </w:r>
    </w:p>
    <w:p>
      <w:pPr>
        <w:pStyle w:val="7"/>
        <w:numPr>
          <w:ilvl w:val="0"/>
          <w:numId w:val="2"/>
        </w:numPr>
        <w:tabs>
          <w:tab w:val="left" w:pos="1173"/>
        </w:tabs>
        <w:spacing w:before="85" w:after="0" w:line="280" w:lineRule="auto"/>
        <w:ind w:left="126" w:right="273" w:firstLine="640"/>
        <w:jc w:val="both"/>
        <w:rPr>
          <w:sz w:val="32"/>
        </w:rPr>
      </w:pPr>
      <w:r>
        <w:rPr>
          <w:spacing w:val="5"/>
          <w:w w:val="95"/>
          <w:sz w:val="32"/>
        </w:rPr>
        <w:t>产业发展项目</w:t>
      </w:r>
      <w:r>
        <w:rPr>
          <w:rFonts w:ascii="Times New Roman" w:eastAsia="Times New Roman"/>
          <w:w w:val="95"/>
          <w:sz w:val="32"/>
        </w:rPr>
        <w:t>36</w:t>
      </w:r>
      <w:r>
        <w:rPr>
          <w:spacing w:val="4"/>
          <w:w w:val="95"/>
          <w:sz w:val="32"/>
        </w:rPr>
        <w:t xml:space="preserve">个，实施产业发展、农业生产配套基础 </w:t>
      </w:r>
      <w:r>
        <w:rPr>
          <w:spacing w:val="-4"/>
          <w:w w:val="95"/>
          <w:sz w:val="32"/>
        </w:rPr>
        <w:t>设施、扶贫小额贷款贴息等项目，安排资金</w:t>
      </w:r>
      <w:r>
        <w:rPr>
          <w:rFonts w:ascii="Times New Roman" w:eastAsia="Times New Roman"/>
          <w:w w:val="95"/>
          <w:sz w:val="32"/>
        </w:rPr>
        <w:t>10575.67</w:t>
      </w:r>
      <w:r>
        <w:rPr>
          <w:spacing w:val="-3"/>
          <w:w w:val="95"/>
          <w:sz w:val="32"/>
        </w:rPr>
        <w:t xml:space="preserve">万元，占全 </w:t>
      </w:r>
      <w:r>
        <w:rPr>
          <w:spacing w:val="-3"/>
          <w:sz w:val="32"/>
        </w:rPr>
        <w:t>年资金规模的</w:t>
      </w:r>
      <w:r>
        <w:rPr>
          <w:rFonts w:ascii="Times New Roman" w:eastAsia="Times New Roman"/>
          <w:spacing w:val="-3"/>
          <w:sz w:val="32"/>
        </w:rPr>
        <w:t>63.28%</w:t>
      </w:r>
      <w:r>
        <w:rPr>
          <w:spacing w:val="-3"/>
          <w:sz w:val="32"/>
        </w:rPr>
        <w:t>。</w:t>
      </w:r>
    </w:p>
    <w:p>
      <w:pPr>
        <w:pStyle w:val="7"/>
        <w:numPr>
          <w:ilvl w:val="0"/>
          <w:numId w:val="4"/>
        </w:numPr>
        <w:tabs>
          <w:tab w:val="left" w:pos="1568"/>
        </w:tabs>
        <w:spacing w:before="0" w:after="0" w:line="507" w:lineRule="exact"/>
        <w:ind w:left="1567" w:right="0" w:hanging="801"/>
        <w:jc w:val="left"/>
        <w:rPr>
          <w:sz w:val="32"/>
        </w:rPr>
      </w:pPr>
      <w:r>
        <w:rPr>
          <w:sz w:val="32"/>
        </w:rPr>
        <w:t>产业发展项目</w:t>
      </w:r>
      <w:r>
        <w:rPr>
          <w:rFonts w:ascii="Times New Roman" w:eastAsia="Times New Roman"/>
          <w:sz w:val="32"/>
        </w:rPr>
        <w:t>28</w:t>
      </w:r>
      <w:r>
        <w:rPr>
          <w:sz w:val="32"/>
        </w:rPr>
        <w:t>个，安排资金</w:t>
      </w:r>
      <w:r>
        <w:rPr>
          <w:rFonts w:ascii="Times New Roman" w:eastAsia="Times New Roman"/>
          <w:sz w:val="32"/>
        </w:rPr>
        <w:t>8638.2</w:t>
      </w:r>
      <w:r>
        <w:rPr>
          <w:sz w:val="32"/>
        </w:rPr>
        <w:t>万元。</w:t>
      </w:r>
    </w:p>
    <w:p>
      <w:pPr>
        <w:pStyle w:val="7"/>
        <w:numPr>
          <w:ilvl w:val="0"/>
          <w:numId w:val="4"/>
        </w:numPr>
        <w:tabs>
          <w:tab w:val="left" w:pos="1568"/>
        </w:tabs>
        <w:spacing w:before="85" w:after="0" w:line="240" w:lineRule="auto"/>
        <w:ind w:left="1567" w:right="0" w:hanging="801"/>
        <w:jc w:val="left"/>
        <w:rPr>
          <w:sz w:val="32"/>
        </w:rPr>
      </w:pPr>
      <w:r>
        <w:rPr>
          <w:sz w:val="32"/>
        </w:rPr>
        <w:t>农业生产配套基础设施项目</w:t>
      </w:r>
      <w:r>
        <w:rPr>
          <w:rFonts w:ascii="Times New Roman" w:eastAsia="Times New Roman"/>
          <w:sz w:val="32"/>
        </w:rPr>
        <w:t>7</w:t>
      </w:r>
      <w:r>
        <w:rPr>
          <w:sz w:val="32"/>
        </w:rPr>
        <w:t>个，安排资金</w:t>
      </w:r>
      <w:r>
        <w:rPr>
          <w:rFonts w:ascii="Times New Roman" w:eastAsia="Times New Roman"/>
          <w:sz w:val="32"/>
        </w:rPr>
        <w:t>1217</w:t>
      </w:r>
      <w:r>
        <w:rPr>
          <w:sz w:val="32"/>
        </w:rPr>
        <w:t>万元。</w:t>
      </w:r>
    </w:p>
    <w:p>
      <w:pPr>
        <w:pStyle w:val="7"/>
        <w:numPr>
          <w:ilvl w:val="0"/>
          <w:numId w:val="4"/>
        </w:numPr>
        <w:tabs>
          <w:tab w:val="left" w:pos="1568"/>
        </w:tabs>
        <w:spacing w:before="85" w:after="0" w:line="240" w:lineRule="auto"/>
        <w:ind w:left="1567" w:right="0" w:hanging="801"/>
        <w:jc w:val="left"/>
        <w:rPr>
          <w:sz w:val="32"/>
        </w:rPr>
      </w:pPr>
      <w:r>
        <w:rPr>
          <w:sz w:val="32"/>
        </w:rPr>
        <w:t>扶贫小额贷款贴息项目</w:t>
      </w:r>
      <w:r>
        <w:rPr>
          <w:rFonts w:ascii="Times New Roman" w:eastAsia="Times New Roman"/>
          <w:sz w:val="32"/>
        </w:rPr>
        <w:t>1</w:t>
      </w:r>
      <w:r>
        <w:rPr>
          <w:sz w:val="32"/>
        </w:rPr>
        <w:t>个，安排资金</w:t>
      </w:r>
      <w:r>
        <w:rPr>
          <w:rFonts w:ascii="Times New Roman" w:eastAsia="Times New Roman"/>
          <w:sz w:val="32"/>
        </w:rPr>
        <w:t>720.47</w:t>
      </w:r>
      <w:r>
        <w:rPr>
          <w:rFonts w:ascii="Times New Roman" w:eastAsia="Times New Roman"/>
          <w:spacing w:val="79"/>
          <w:sz w:val="32"/>
        </w:rPr>
        <w:t xml:space="preserve"> </w:t>
      </w:r>
      <w:r>
        <w:rPr>
          <w:sz w:val="32"/>
        </w:rPr>
        <w:t>万元。</w:t>
      </w:r>
    </w:p>
    <w:p>
      <w:pPr>
        <w:pStyle w:val="7"/>
        <w:numPr>
          <w:ilvl w:val="0"/>
          <w:numId w:val="2"/>
        </w:numPr>
        <w:tabs>
          <w:tab w:val="left" w:pos="1168"/>
        </w:tabs>
        <w:spacing w:before="85" w:after="0" w:line="280" w:lineRule="auto"/>
        <w:ind w:left="126" w:right="271" w:firstLine="640"/>
        <w:jc w:val="both"/>
        <w:rPr>
          <w:sz w:val="32"/>
        </w:rPr>
      </w:pPr>
      <w:r>
        <w:rPr>
          <w:sz w:val="32"/>
        </w:rPr>
        <w:t>其他项目</w:t>
      </w:r>
      <w:r>
        <w:rPr>
          <w:rFonts w:ascii="Times New Roman" w:hAnsi="Times New Roman" w:eastAsia="Times New Roman"/>
          <w:sz w:val="32"/>
        </w:rPr>
        <w:t>2</w:t>
      </w:r>
      <w:r>
        <w:rPr>
          <w:sz w:val="32"/>
        </w:rPr>
        <w:t>个，实施</w:t>
      </w:r>
      <w:r>
        <w:rPr>
          <w:rFonts w:ascii="Times New Roman" w:hAnsi="Times New Roman" w:eastAsia="Times New Roman"/>
          <w:sz w:val="32"/>
        </w:rPr>
        <w:t>“</w:t>
      </w:r>
      <w:r>
        <w:rPr>
          <w:sz w:val="32"/>
        </w:rPr>
        <w:t>雨露计划</w:t>
      </w:r>
      <w:r>
        <w:rPr>
          <w:rFonts w:ascii="Times New Roman" w:hAnsi="Times New Roman" w:eastAsia="Times New Roman"/>
          <w:sz w:val="32"/>
        </w:rPr>
        <w:t>”</w:t>
      </w:r>
      <w:r>
        <w:rPr>
          <w:sz w:val="32"/>
        </w:rPr>
        <w:t>职业教育补助项目、脱贫</w:t>
      </w:r>
      <w:r>
        <w:rPr>
          <w:spacing w:val="-13"/>
          <w:sz w:val="32"/>
        </w:rPr>
        <w:t>劳动力</w:t>
      </w:r>
      <w:r>
        <w:rPr>
          <w:sz w:val="32"/>
        </w:rPr>
        <w:t>（含监测对象</w:t>
      </w:r>
      <w:r>
        <w:rPr>
          <w:spacing w:val="-36"/>
          <w:sz w:val="32"/>
        </w:rPr>
        <w:t>）</w:t>
      </w:r>
      <w:r>
        <w:rPr>
          <w:spacing w:val="-3"/>
          <w:sz w:val="32"/>
        </w:rPr>
        <w:t>一次性外出务工交通补助项目，安排资金</w:t>
      </w:r>
      <w:r>
        <w:rPr>
          <w:rFonts w:ascii="Times New Roman" w:hAnsi="Times New Roman" w:eastAsia="Times New Roman"/>
          <w:spacing w:val="-3"/>
          <w:sz w:val="32"/>
        </w:rPr>
        <w:t>680</w:t>
      </w:r>
      <w:r>
        <w:rPr>
          <w:spacing w:val="-3"/>
          <w:sz w:val="32"/>
        </w:rPr>
        <w:t>万元，占全年资金规模的</w:t>
      </w:r>
      <w:r>
        <w:rPr>
          <w:rFonts w:ascii="Times New Roman" w:hAnsi="Times New Roman" w:eastAsia="Times New Roman"/>
          <w:spacing w:val="-3"/>
          <w:sz w:val="32"/>
        </w:rPr>
        <w:t>4.07%</w:t>
      </w:r>
      <w:r>
        <w:rPr>
          <w:spacing w:val="-3"/>
          <w:sz w:val="32"/>
        </w:rPr>
        <w:t>。</w:t>
      </w:r>
    </w:p>
    <w:p>
      <w:pPr>
        <w:pStyle w:val="7"/>
        <w:numPr>
          <w:ilvl w:val="0"/>
          <w:numId w:val="5"/>
        </w:numPr>
        <w:tabs>
          <w:tab w:val="left" w:pos="1568"/>
        </w:tabs>
        <w:spacing w:before="0" w:after="0" w:line="507" w:lineRule="exact"/>
        <w:ind w:left="1567" w:right="0" w:hanging="801"/>
        <w:jc w:val="left"/>
        <w:rPr>
          <w:sz w:val="32"/>
        </w:rPr>
      </w:pPr>
      <w:r>
        <w:rPr>
          <w:rFonts w:ascii="Times New Roman" w:hAnsi="Times New Roman" w:eastAsia="Times New Roman"/>
          <w:sz w:val="32"/>
        </w:rPr>
        <w:t>“</w:t>
      </w:r>
      <w:r>
        <w:rPr>
          <w:sz w:val="32"/>
        </w:rPr>
        <w:t>雨露计划</w:t>
      </w:r>
      <w:r>
        <w:rPr>
          <w:rFonts w:ascii="Times New Roman" w:hAnsi="Times New Roman" w:eastAsia="Times New Roman"/>
          <w:sz w:val="32"/>
        </w:rPr>
        <w:t>”</w:t>
      </w:r>
      <w:r>
        <w:rPr>
          <w:sz w:val="32"/>
        </w:rPr>
        <w:t>教育补助项目</w:t>
      </w:r>
      <w:r>
        <w:rPr>
          <w:rFonts w:ascii="Times New Roman" w:hAnsi="Times New Roman" w:eastAsia="Times New Roman"/>
          <w:sz w:val="32"/>
        </w:rPr>
        <w:t>1</w:t>
      </w:r>
      <w:r>
        <w:rPr>
          <w:sz w:val="32"/>
        </w:rPr>
        <w:t>个，安排资金</w:t>
      </w:r>
      <w:r>
        <w:rPr>
          <w:rFonts w:ascii="Times New Roman" w:hAnsi="Times New Roman" w:eastAsia="Times New Roman"/>
          <w:sz w:val="32"/>
        </w:rPr>
        <w:t>530</w:t>
      </w:r>
      <w:r>
        <w:rPr>
          <w:sz w:val="32"/>
        </w:rPr>
        <w:t>万元。</w:t>
      </w:r>
    </w:p>
    <w:p>
      <w:pPr>
        <w:pStyle w:val="7"/>
        <w:numPr>
          <w:ilvl w:val="0"/>
          <w:numId w:val="5"/>
        </w:numPr>
        <w:tabs>
          <w:tab w:val="left" w:pos="1572"/>
        </w:tabs>
        <w:spacing w:before="85" w:after="0" w:line="280" w:lineRule="auto"/>
        <w:ind w:left="126" w:right="273" w:firstLine="640"/>
        <w:jc w:val="left"/>
        <w:rPr>
          <w:sz w:val="32"/>
        </w:rPr>
      </w:pPr>
      <w:r>
        <w:rPr>
          <w:spacing w:val="1"/>
          <w:sz w:val="32"/>
        </w:rPr>
        <w:t>盈江县</w:t>
      </w:r>
      <w:r>
        <w:rPr>
          <w:rFonts w:ascii="Times New Roman" w:eastAsia="Times New Roman"/>
          <w:sz w:val="32"/>
        </w:rPr>
        <w:t>2023</w:t>
      </w:r>
      <w:r>
        <w:rPr>
          <w:sz w:val="32"/>
        </w:rPr>
        <w:t>年脱贫劳动力（含监测对象）一次性外出务工交通补助项目</w:t>
      </w:r>
      <w:r>
        <w:rPr>
          <w:rFonts w:ascii="Times New Roman" w:eastAsia="Times New Roman"/>
          <w:sz w:val="32"/>
        </w:rPr>
        <w:t>1</w:t>
      </w:r>
      <w:r>
        <w:rPr>
          <w:sz w:val="32"/>
        </w:rPr>
        <w:t>个，安排资金</w:t>
      </w:r>
      <w:r>
        <w:rPr>
          <w:rFonts w:ascii="Times New Roman" w:eastAsia="Times New Roman"/>
          <w:sz w:val="32"/>
        </w:rPr>
        <w:t>150</w:t>
      </w:r>
      <w:r>
        <w:rPr>
          <w:sz w:val="32"/>
        </w:rPr>
        <w:t>万元。</w:t>
      </w:r>
    </w:p>
    <w:p>
      <w:pPr>
        <w:pStyle w:val="3"/>
        <w:spacing w:line="500" w:lineRule="exact"/>
        <w:ind w:left="767"/>
        <w:rPr>
          <w:rFonts w:hint="eastAsia" w:ascii="方正黑体_GBK" w:eastAsia="方正黑体_GBK"/>
        </w:rPr>
      </w:pPr>
      <w:r>
        <w:rPr>
          <w:rFonts w:hint="eastAsia" w:ascii="方正黑体_GBK" w:eastAsia="方正黑体_GBK"/>
        </w:rPr>
        <w:t>五、保障措施</w:t>
      </w:r>
    </w:p>
    <w:p>
      <w:pPr>
        <w:pStyle w:val="3"/>
        <w:spacing w:before="107"/>
        <w:ind w:left="767"/>
        <w:rPr>
          <w:rFonts w:hint="eastAsia" w:ascii="方正楷体_GBK" w:eastAsia="方正楷体_GBK"/>
        </w:rPr>
      </w:pPr>
      <w:r>
        <w:rPr>
          <w:rFonts w:hint="eastAsia" w:ascii="方正楷体_GBK" w:eastAsia="方正楷体_GBK"/>
        </w:rPr>
        <w:t>（一）加强组织领导</w:t>
      </w:r>
    </w:p>
    <w:p>
      <w:pPr>
        <w:pStyle w:val="3"/>
        <w:spacing w:before="98" w:line="280" w:lineRule="auto"/>
        <w:ind w:left="126" w:right="273" w:firstLine="640"/>
      </w:pPr>
      <w:r>
        <w:rPr>
          <w:spacing w:val="-8"/>
        </w:rPr>
        <w:t>各相关单位要进一步统一思想认识，把统筹整合使用财政涉</w:t>
      </w:r>
      <w:r>
        <w:rPr>
          <w:spacing w:val="-14"/>
        </w:rPr>
        <w:t>农资金作为实施巩固脱贫成果、实施乡村振兴的重要抓手，提高</w:t>
      </w:r>
    </w:p>
    <w:p>
      <w:pPr>
        <w:spacing w:after="0" w:line="280" w:lineRule="auto"/>
        <w:sectPr>
          <w:pgSz w:w="11910" w:h="16840"/>
          <w:pgMar w:top="1580" w:right="1200" w:bottom="1360" w:left="1460" w:header="0" w:footer="1166" w:gutter="0"/>
          <w:cols w:space="720" w:num="1"/>
        </w:sectPr>
      </w:pPr>
    </w:p>
    <w:p>
      <w:pPr>
        <w:pStyle w:val="3"/>
        <w:rPr>
          <w:sz w:val="20"/>
        </w:rPr>
      </w:pPr>
    </w:p>
    <w:p>
      <w:pPr>
        <w:pStyle w:val="3"/>
        <w:spacing w:before="3"/>
        <w:rPr>
          <w:sz w:val="17"/>
        </w:rPr>
      </w:pPr>
    </w:p>
    <w:p>
      <w:pPr>
        <w:pStyle w:val="3"/>
        <w:spacing w:before="22" w:line="280" w:lineRule="auto"/>
        <w:ind w:left="126" w:right="271"/>
        <w:jc w:val="both"/>
      </w:pPr>
      <w:r>
        <w:rPr>
          <w:spacing w:val="-11"/>
          <w:w w:val="95"/>
        </w:rPr>
        <w:t xml:space="preserve">工作的统筹性、实效性、持续性。在县巩固脱贫攻坚推进乡村振 </w:t>
      </w:r>
      <w:r>
        <w:rPr>
          <w:spacing w:val="-15"/>
        </w:rPr>
        <w:t>兴领导小组的领导下，县整合涉农资金工作领导小组及办公室要</w:t>
      </w:r>
      <w:r>
        <w:rPr>
          <w:spacing w:val="-20"/>
        </w:rPr>
        <w:t>充分发挥统筹整合财政涉农资金工作推进协调作用，做好科学部署、统筹协调，解决突出问题，有效推进工作。</w:t>
      </w:r>
    </w:p>
    <w:p>
      <w:pPr>
        <w:pStyle w:val="3"/>
        <w:spacing w:before="2"/>
        <w:ind w:left="767"/>
        <w:rPr>
          <w:rFonts w:hint="eastAsia" w:ascii="方正楷体_GBK" w:eastAsia="方正楷体_GBK"/>
        </w:rPr>
      </w:pPr>
      <w:r>
        <w:rPr>
          <w:rFonts w:hint="eastAsia" w:ascii="方正楷体_GBK" w:eastAsia="方正楷体_GBK"/>
        </w:rPr>
        <w:t>（二）部门职责分工</w:t>
      </w:r>
    </w:p>
    <w:p>
      <w:pPr>
        <w:pStyle w:val="7"/>
        <w:numPr>
          <w:ilvl w:val="0"/>
          <w:numId w:val="6"/>
        </w:numPr>
        <w:tabs>
          <w:tab w:val="left" w:pos="1173"/>
        </w:tabs>
        <w:spacing w:before="98" w:after="0" w:line="280" w:lineRule="auto"/>
        <w:ind w:left="126" w:right="158" w:firstLine="640"/>
        <w:jc w:val="both"/>
        <w:rPr>
          <w:sz w:val="32"/>
        </w:rPr>
      </w:pPr>
      <w:r>
        <w:rPr>
          <w:spacing w:val="3"/>
          <w:sz w:val="32"/>
        </w:rPr>
        <w:t>巩固脱贫攻坚推进乡村振兴领导小组对涉农资金统筹整</w:t>
      </w:r>
      <w:r>
        <w:rPr>
          <w:spacing w:val="-9"/>
          <w:sz w:val="32"/>
        </w:rPr>
        <w:t>合负总责，审定年度项目计划和财政涉农整合实施方案，解决涉</w:t>
      </w:r>
      <w:r>
        <w:rPr>
          <w:spacing w:val="-15"/>
          <w:sz w:val="32"/>
        </w:rPr>
        <w:t>农资金整合工作中的重大问题，召开年度财政涉农资金统筹整合</w:t>
      </w:r>
      <w:r>
        <w:rPr>
          <w:spacing w:val="-17"/>
          <w:sz w:val="32"/>
        </w:rPr>
        <w:t>方案编制工作部署会议，分析年度脱贫重点任务、明确涉农资金管理部门年度工作重点，对编制工作任务、时间节点提出要求。</w:t>
      </w:r>
    </w:p>
    <w:p>
      <w:pPr>
        <w:pStyle w:val="7"/>
        <w:numPr>
          <w:ilvl w:val="0"/>
          <w:numId w:val="6"/>
        </w:numPr>
        <w:tabs>
          <w:tab w:val="left" w:pos="1173"/>
        </w:tabs>
        <w:spacing w:before="0" w:after="0" w:line="502" w:lineRule="exact"/>
        <w:ind w:left="1172" w:right="0" w:hanging="406"/>
        <w:jc w:val="both"/>
        <w:rPr>
          <w:sz w:val="32"/>
        </w:rPr>
      </w:pPr>
      <w:r>
        <w:rPr>
          <w:spacing w:val="4"/>
          <w:sz w:val="32"/>
        </w:rPr>
        <w:t>县统筹整合使用财政涉农资金领导小组负责协调涉农资</w:t>
      </w:r>
    </w:p>
    <w:p>
      <w:pPr>
        <w:pStyle w:val="3"/>
        <w:spacing w:before="85" w:line="280" w:lineRule="auto"/>
        <w:ind w:left="126" w:right="271"/>
        <w:jc w:val="both"/>
      </w:pPr>
      <w:r>
        <w:rPr>
          <w:spacing w:val="-11"/>
        </w:rPr>
        <w:t>金统筹整合工作，在县巩固脱贫攻坚推进乡村振兴领导小组的领</w:t>
      </w:r>
      <w:r>
        <w:rPr>
          <w:spacing w:val="-13"/>
        </w:rPr>
        <w:t>导下，建立联席会议制度，定期或不定期召开会议，解决工作中遇到的困难和问题。</w:t>
      </w:r>
    </w:p>
    <w:p>
      <w:pPr>
        <w:pStyle w:val="7"/>
        <w:numPr>
          <w:ilvl w:val="0"/>
          <w:numId w:val="6"/>
        </w:numPr>
        <w:tabs>
          <w:tab w:val="left" w:pos="1173"/>
        </w:tabs>
        <w:spacing w:before="0" w:after="0" w:line="280" w:lineRule="auto"/>
        <w:ind w:left="126" w:right="271" w:firstLine="640"/>
        <w:jc w:val="both"/>
        <w:rPr>
          <w:sz w:val="32"/>
        </w:rPr>
      </w:pPr>
      <w:r>
        <w:rPr>
          <w:spacing w:val="4"/>
          <w:w w:val="95"/>
          <w:sz w:val="32"/>
        </w:rPr>
        <w:t xml:space="preserve">县乡村振兴局负责指导巩固拓展脱贫攻坚成果同乡村振 </w:t>
      </w:r>
      <w:r>
        <w:rPr>
          <w:spacing w:val="-10"/>
          <w:sz w:val="32"/>
        </w:rPr>
        <w:t>兴规划编制及汇总、项目论证、项目库建设和资金安排计划，参与项目验收、绩效评价、监督管理等工作。</w:t>
      </w:r>
    </w:p>
    <w:p>
      <w:pPr>
        <w:pStyle w:val="7"/>
        <w:numPr>
          <w:ilvl w:val="0"/>
          <w:numId w:val="6"/>
        </w:numPr>
        <w:tabs>
          <w:tab w:val="left" w:pos="1173"/>
        </w:tabs>
        <w:spacing w:before="0" w:after="0" w:line="280" w:lineRule="auto"/>
        <w:ind w:left="126" w:right="158" w:firstLine="640"/>
        <w:jc w:val="both"/>
        <w:rPr>
          <w:sz w:val="32"/>
        </w:rPr>
      </w:pPr>
      <w:r>
        <w:rPr>
          <w:spacing w:val="4"/>
          <w:sz w:val="32"/>
        </w:rPr>
        <w:t>县民族宗教事务局负责现代化边境幸福村建设项目的编制、汇总，项目论证和项目库建设，参与项目验收、绩效评价、监督管理等工作。</w:t>
      </w:r>
    </w:p>
    <w:p>
      <w:pPr>
        <w:pStyle w:val="7"/>
        <w:numPr>
          <w:ilvl w:val="0"/>
          <w:numId w:val="6"/>
        </w:numPr>
        <w:tabs>
          <w:tab w:val="left" w:pos="1173"/>
        </w:tabs>
        <w:spacing w:before="0" w:after="0" w:line="507" w:lineRule="exact"/>
        <w:ind w:left="1172" w:right="0" w:hanging="406"/>
        <w:jc w:val="both"/>
        <w:rPr>
          <w:sz w:val="32"/>
        </w:rPr>
      </w:pPr>
      <w:r>
        <w:rPr>
          <w:spacing w:val="4"/>
          <w:sz w:val="32"/>
        </w:rPr>
        <w:t>县财政局负责编制财政涉农资金统筹整合方案和资金的</w:t>
      </w:r>
    </w:p>
    <w:p>
      <w:pPr>
        <w:spacing w:after="0" w:line="507" w:lineRule="exact"/>
        <w:jc w:val="both"/>
        <w:rPr>
          <w:sz w:val="32"/>
        </w:rPr>
        <w:sectPr>
          <w:pgSz w:w="11910" w:h="16840"/>
          <w:pgMar w:top="1580" w:right="1200" w:bottom="1360" w:left="1460" w:header="0" w:footer="1166" w:gutter="0"/>
          <w:cols w:space="720" w:num="1"/>
        </w:sectPr>
      </w:pPr>
    </w:p>
    <w:p>
      <w:pPr>
        <w:pStyle w:val="3"/>
        <w:rPr>
          <w:sz w:val="20"/>
        </w:rPr>
      </w:pPr>
    </w:p>
    <w:p>
      <w:pPr>
        <w:pStyle w:val="3"/>
        <w:spacing w:before="3"/>
        <w:rPr>
          <w:sz w:val="17"/>
        </w:rPr>
      </w:pPr>
    </w:p>
    <w:p>
      <w:pPr>
        <w:pStyle w:val="3"/>
        <w:spacing w:before="22" w:line="280" w:lineRule="auto"/>
        <w:ind w:left="126" w:right="271"/>
      </w:pPr>
      <w:r>
        <w:rPr>
          <w:spacing w:val="-11"/>
        </w:rPr>
        <w:t>管理、拨付，建立统筹整合财政涉农资金台账，配合有关部门做好监督评价工作。</w:t>
      </w:r>
    </w:p>
    <w:p>
      <w:pPr>
        <w:pStyle w:val="7"/>
        <w:numPr>
          <w:ilvl w:val="0"/>
          <w:numId w:val="6"/>
        </w:numPr>
        <w:tabs>
          <w:tab w:val="left" w:pos="1173"/>
        </w:tabs>
        <w:spacing w:before="0" w:after="0" w:line="280" w:lineRule="auto"/>
        <w:ind w:left="126" w:right="273" w:firstLine="640"/>
        <w:jc w:val="both"/>
        <w:rPr>
          <w:sz w:val="32"/>
        </w:rPr>
      </w:pPr>
      <w:r>
        <w:rPr>
          <w:spacing w:val="4"/>
          <w:w w:val="95"/>
          <w:sz w:val="32"/>
        </w:rPr>
        <w:t xml:space="preserve">县审计局要将涉农资金整合管理使用情况作为审计和监 </w:t>
      </w:r>
      <w:r>
        <w:rPr>
          <w:sz w:val="32"/>
        </w:rPr>
        <w:t>督检查的重点内容。</w:t>
      </w:r>
    </w:p>
    <w:p>
      <w:pPr>
        <w:pStyle w:val="7"/>
        <w:numPr>
          <w:ilvl w:val="0"/>
          <w:numId w:val="6"/>
        </w:numPr>
        <w:tabs>
          <w:tab w:val="left" w:pos="1173"/>
        </w:tabs>
        <w:spacing w:before="0" w:after="0" w:line="280" w:lineRule="auto"/>
        <w:ind w:left="126" w:right="273" w:firstLine="640"/>
        <w:jc w:val="both"/>
        <w:rPr>
          <w:sz w:val="32"/>
        </w:rPr>
      </w:pPr>
      <w:r>
        <w:rPr>
          <w:spacing w:val="5"/>
          <w:w w:val="95"/>
          <w:sz w:val="32"/>
        </w:rPr>
        <w:t>各乡镇</w:t>
      </w:r>
      <w:r>
        <w:rPr>
          <w:spacing w:val="7"/>
          <w:w w:val="95"/>
          <w:sz w:val="32"/>
        </w:rPr>
        <w:t>（</w:t>
      </w:r>
      <w:r>
        <w:rPr>
          <w:spacing w:val="4"/>
          <w:w w:val="95"/>
          <w:sz w:val="32"/>
        </w:rPr>
        <w:t>农场社区</w:t>
      </w:r>
      <w:r>
        <w:rPr>
          <w:spacing w:val="7"/>
          <w:w w:val="95"/>
          <w:sz w:val="32"/>
        </w:rPr>
        <w:t>）</w:t>
      </w:r>
      <w:r>
        <w:rPr>
          <w:spacing w:val="4"/>
          <w:w w:val="95"/>
          <w:sz w:val="32"/>
        </w:rPr>
        <w:t xml:space="preserve">、各单位负责本领域、本辖区行业 </w:t>
      </w:r>
      <w:r>
        <w:rPr>
          <w:spacing w:val="4"/>
          <w:sz w:val="32"/>
        </w:rPr>
        <w:t>脱贫规划和年度项目实施计划的编制。</w:t>
      </w:r>
    </w:p>
    <w:p>
      <w:pPr>
        <w:pStyle w:val="7"/>
        <w:numPr>
          <w:ilvl w:val="0"/>
          <w:numId w:val="6"/>
        </w:numPr>
        <w:tabs>
          <w:tab w:val="left" w:pos="1173"/>
        </w:tabs>
        <w:spacing w:before="0" w:after="0" w:line="280" w:lineRule="auto"/>
        <w:ind w:left="126" w:right="271" w:firstLine="640"/>
        <w:jc w:val="both"/>
        <w:rPr>
          <w:sz w:val="32"/>
        </w:rPr>
      </w:pPr>
      <w:r>
        <w:rPr>
          <w:spacing w:val="4"/>
          <w:w w:val="95"/>
          <w:sz w:val="32"/>
        </w:rPr>
        <w:t xml:space="preserve">项目实施单位根据县巩固脱贫攻坚推进乡村振兴领导小 </w:t>
      </w:r>
      <w:r>
        <w:rPr>
          <w:spacing w:val="-4"/>
          <w:sz w:val="32"/>
        </w:rPr>
        <w:t>组批复的实施方案实施项目，确保按时保质完成；负责收集、整</w:t>
      </w:r>
      <w:r>
        <w:rPr>
          <w:spacing w:val="-11"/>
          <w:sz w:val="32"/>
        </w:rPr>
        <w:t>理、完善、管理项目基础资料，对提供资料、凭证的完整性、真实性、合法性、有效性负责。</w:t>
      </w:r>
    </w:p>
    <w:p>
      <w:pPr>
        <w:pStyle w:val="7"/>
        <w:numPr>
          <w:ilvl w:val="0"/>
          <w:numId w:val="6"/>
        </w:numPr>
        <w:tabs>
          <w:tab w:val="left" w:pos="1173"/>
        </w:tabs>
        <w:spacing w:before="0" w:after="0" w:line="280" w:lineRule="auto"/>
        <w:ind w:left="126" w:right="271" w:firstLine="640"/>
        <w:jc w:val="both"/>
        <w:rPr>
          <w:sz w:val="32"/>
        </w:rPr>
      </w:pPr>
      <w:r>
        <w:rPr>
          <w:spacing w:val="4"/>
          <w:w w:val="95"/>
          <w:sz w:val="32"/>
        </w:rPr>
        <w:t xml:space="preserve">项目主管单位要对项目实施进行监督管理、绩效评价， </w:t>
      </w:r>
      <w:r>
        <w:rPr>
          <w:sz w:val="32"/>
        </w:rPr>
        <w:t>参与项目验收，确保项目顺利实施。</w:t>
      </w:r>
    </w:p>
    <w:p>
      <w:pPr>
        <w:pStyle w:val="3"/>
        <w:ind w:left="767"/>
        <w:rPr>
          <w:rFonts w:hint="eastAsia" w:ascii="方正楷体_GBK" w:eastAsia="方正楷体_GBK"/>
        </w:rPr>
      </w:pPr>
      <w:r>
        <w:rPr>
          <w:rFonts w:hint="eastAsia" w:ascii="方正楷体_GBK" w:eastAsia="方正楷体_GBK"/>
        </w:rPr>
        <w:t>（三）强化制度建设</w:t>
      </w:r>
    </w:p>
    <w:p>
      <w:pPr>
        <w:pStyle w:val="7"/>
        <w:numPr>
          <w:ilvl w:val="0"/>
          <w:numId w:val="7"/>
        </w:numPr>
        <w:tabs>
          <w:tab w:val="left" w:pos="1009"/>
        </w:tabs>
        <w:spacing w:before="79" w:after="0" w:line="280" w:lineRule="auto"/>
        <w:ind w:left="126" w:right="158" w:firstLine="640"/>
        <w:jc w:val="both"/>
        <w:rPr>
          <w:sz w:val="32"/>
        </w:rPr>
      </w:pPr>
      <w:r>
        <w:rPr>
          <w:spacing w:val="-2"/>
          <w:sz w:val="32"/>
        </w:rPr>
        <w:t>强化资金管理。严格按照《财政部 国家发展改革委  国</w:t>
      </w:r>
      <w:r>
        <w:rPr>
          <w:spacing w:val="5"/>
          <w:sz w:val="32"/>
        </w:rPr>
        <w:t>家民委 生态环境部  住房城乡建设部  交通运输部  水利部</w:t>
      </w:r>
      <w:r>
        <w:rPr>
          <w:spacing w:val="6"/>
          <w:sz w:val="32"/>
        </w:rPr>
        <w:t>农业农村部 文化和旅游部  国家林草局  国家乡村振兴局关</w:t>
      </w:r>
      <w:r>
        <w:rPr>
          <w:sz w:val="32"/>
        </w:rPr>
        <w:t>于继续支持脱贫县统筹整合使用财政涉农资金工作的通知》《云</w:t>
      </w:r>
      <w:r>
        <w:rPr>
          <w:spacing w:val="-6"/>
          <w:sz w:val="32"/>
        </w:rPr>
        <w:t xml:space="preserve">南省财政衔接推进乡村振兴补助资金管理办法》等文件的规定管理使用统筹整合涉农资金，根据巩固脱贫成果和乡村振兴需要， </w:t>
      </w:r>
      <w:r>
        <w:rPr>
          <w:spacing w:val="-11"/>
          <w:sz w:val="32"/>
        </w:rPr>
        <w:t>重点将整合资金用于农业生产发展和农村基础设施项目，并严格执行负面清单制度，不得用于以下支出：</w:t>
      </w:r>
    </w:p>
    <w:p>
      <w:pPr>
        <w:spacing w:after="0" w:line="280" w:lineRule="auto"/>
        <w:jc w:val="both"/>
        <w:rPr>
          <w:sz w:val="32"/>
        </w:rPr>
        <w:sectPr>
          <w:footerReference r:id="rId7" w:type="default"/>
          <w:footerReference r:id="rId8" w:type="even"/>
          <w:pgSz w:w="11910" w:h="16840"/>
          <w:pgMar w:top="1580" w:right="1200" w:bottom="1360" w:left="1460" w:header="0" w:footer="1166" w:gutter="0"/>
          <w:pgNumType w:start="10"/>
          <w:cols w:space="720" w:num="1"/>
        </w:sectPr>
      </w:pPr>
    </w:p>
    <w:p>
      <w:pPr>
        <w:pStyle w:val="3"/>
        <w:rPr>
          <w:sz w:val="20"/>
        </w:rPr>
      </w:pPr>
    </w:p>
    <w:p>
      <w:pPr>
        <w:pStyle w:val="3"/>
        <w:rPr>
          <w:sz w:val="17"/>
        </w:rPr>
      </w:pPr>
    </w:p>
    <w:p>
      <w:pPr>
        <w:pStyle w:val="7"/>
        <w:numPr>
          <w:ilvl w:val="0"/>
          <w:numId w:val="8"/>
        </w:numPr>
        <w:tabs>
          <w:tab w:val="left" w:pos="1568"/>
        </w:tabs>
        <w:spacing w:before="25" w:after="0" w:line="240" w:lineRule="auto"/>
        <w:ind w:left="1567" w:right="0" w:hanging="801"/>
        <w:jc w:val="left"/>
        <w:rPr>
          <w:sz w:val="32"/>
        </w:rPr>
      </w:pPr>
      <w:r>
        <w:rPr>
          <w:sz w:val="32"/>
        </w:rPr>
        <w:t>行政事业单位基本支出；</w:t>
      </w:r>
    </w:p>
    <w:p>
      <w:pPr>
        <w:pStyle w:val="7"/>
        <w:numPr>
          <w:ilvl w:val="0"/>
          <w:numId w:val="8"/>
        </w:numPr>
        <w:tabs>
          <w:tab w:val="left" w:pos="1568"/>
        </w:tabs>
        <w:spacing w:before="85" w:after="0" w:line="240" w:lineRule="auto"/>
        <w:ind w:left="1567" w:right="0" w:hanging="801"/>
        <w:jc w:val="left"/>
        <w:rPr>
          <w:sz w:val="32"/>
        </w:rPr>
      </w:pPr>
      <w:r>
        <w:rPr>
          <w:sz w:val="32"/>
        </w:rPr>
        <w:t>交通工具及通讯设备；</w:t>
      </w:r>
    </w:p>
    <w:p>
      <w:pPr>
        <w:pStyle w:val="7"/>
        <w:numPr>
          <w:ilvl w:val="0"/>
          <w:numId w:val="8"/>
        </w:numPr>
        <w:tabs>
          <w:tab w:val="left" w:pos="1568"/>
        </w:tabs>
        <w:spacing w:before="85" w:after="0" w:line="240" w:lineRule="auto"/>
        <w:ind w:left="1567" w:right="0" w:hanging="801"/>
        <w:jc w:val="left"/>
        <w:rPr>
          <w:sz w:val="32"/>
        </w:rPr>
      </w:pPr>
      <w:r>
        <w:rPr>
          <w:sz w:val="32"/>
        </w:rPr>
        <w:t>各种奖金、津贴和福利补助；</w:t>
      </w:r>
    </w:p>
    <w:p>
      <w:pPr>
        <w:pStyle w:val="7"/>
        <w:numPr>
          <w:ilvl w:val="0"/>
          <w:numId w:val="8"/>
        </w:numPr>
        <w:tabs>
          <w:tab w:val="left" w:pos="1568"/>
        </w:tabs>
        <w:spacing w:before="85" w:after="0" w:line="240" w:lineRule="auto"/>
        <w:ind w:left="1567" w:right="0" w:hanging="801"/>
        <w:jc w:val="left"/>
        <w:rPr>
          <w:sz w:val="32"/>
        </w:rPr>
      </w:pPr>
      <w:r>
        <w:rPr>
          <w:w w:val="95"/>
          <w:sz w:val="32"/>
        </w:rPr>
        <w:t>修建楼堂馆所；</w:t>
      </w:r>
    </w:p>
    <w:p>
      <w:pPr>
        <w:pStyle w:val="7"/>
        <w:numPr>
          <w:ilvl w:val="0"/>
          <w:numId w:val="8"/>
        </w:numPr>
        <w:tabs>
          <w:tab w:val="left" w:pos="1568"/>
        </w:tabs>
        <w:spacing w:before="85" w:after="0" w:line="240" w:lineRule="auto"/>
        <w:ind w:left="1567" w:right="0" w:hanging="801"/>
        <w:jc w:val="left"/>
        <w:rPr>
          <w:sz w:val="32"/>
        </w:rPr>
      </w:pPr>
      <w:r>
        <w:rPr>
          <w:w w:val="95"/>
          <w:sz w:val="32"/>
        </w:rPr>
        <w:t>弥补企业亏损；</w:t>
      </w:r>
    </w:p>
    <w:p>
      <w:pPr>
        <w:pStyle w:val="7"/>
        <w:numPr>
          <w:ilvl w:val="0"/>
          <w:numId w:val="8"/>
        </w:numPr>
        <w:tabs>
          <w:tab w:val="left" w:pos="1572"/>
        </w:tabs>
        <w:spacing w:before="85" w:after="0" w:line="280" w:lineRule="auto"/>
        <w:ind w:left="126" w:right="273" w:firstLine="640"/>
        <w:jc w:val="left"/>
        <w:rPr>
          <w:sz w:val="32"/>
        </w:rPr>
      </w:pPr>
      <w:r>
        <w:rPr>
          <w:sz w:val="32"/>
        </w:rPr>
        <w:t>偿还债务和垫资（省级衔接资金不包括已建立先建后补机制的项目）；</w:t>
      </w:r>
    </w:p>
    <w:p>
      <w:pPr>
        <w:pStyle w:val="7"/>
        <w:numPr>
          <w:ilvl w:val="0"/>
          <w:numId w:val="8"/>
        </w:numPr>
        <w:tabs>
          <w:tab w:val="left" w:pos="1572"/>
        </w:tabs>
        <w:spacing w:before="0" w:after="0" w:line="280" w:lineRule="auto"/>
        <w:ind w:left="126" w:right="273" w:firstLine="640"/>
        <w:jc w:val="left"/>
        <w:rPr>
          <w:sz w:val="32"/>
        </w:rPr>
      </w:pPr>
      <w:r>
        <w:rPr>
          <w:sz w:val="32"/>
        </w:rPr>
        <w:t>其他与巩固拓展脱贫攻坚成果衔接推进乡村振兴无关的支出。</w:t>
      </w:r>
    </w:p>
    <w:p>
      <w:pPr>
        <w:pStyle w:val="7"/>
        <w:numPr>
          <w:ilvl w:val="0"/>
          <w:numId w:val="7"/>
        </w:numPr>
        <w:tabs>
          <w:tab w:val="left" w:pos="1173"/>
        </w:tabs>
        <w:spacing w:before="0" w:after="0" w:line="280" w:lineRule="auto"/>
        <w:ind w:left="126" w:right="271" w:firstLine="640"/>
        <w:jc w:val="both"/>
        <w:rPr>
          <w:sz w:val="32"/>
        </w:rPr>
      </w:pPr>
      <w:r>
        <w:rPr>
          <w:spacing w:val="4"/>
          <w:w w:val="95"/>
          <w:sz w:val="32"/>
        </w:rPr>
        <w:t xml:space="preserve">实行公开公示制度。涉农资金政策文件、管理制度、资 </w:t>
      </w:r>
      <w:r>
        <w:rPr>
          <w:spacing w:val="-11"/>
          <w:sz w:val="32"/>
        </w:rPr>
        <w:t>金分配、工作进度等信息及时向社会公开，并在政府门户网站和</w:t>
      </w:r>
      <w:r>
        <w:rPr>
          <w:spacing w:val="-16"/>
          <w:sz w:val="32"/>
        </w:rPr>
        <w:t>主要媒体公开统筹整合使用财政涉农资金的来源、用途和项目建设等情况，实行项目行政村公示制度，主动接受社会监督。</w:t>
      </w:r>
    </w:p>
    <w:p>
      <w:pPr>
        <w:pStyle w:val="7"/>
        <w:numPr>
          <w:ilvl w:val="0"/>
          <w:numId w:val="7"/>
        </w:numPr>
        <w:tabs>
          <w:tab w:val="left" w:pos="1168"/>
        </w:tabs>
        <w:spacing w:before="0" w:after="0" w:line="280" w:lineRule="auto"/>
        <w:ind w:left="126" w:right="271" w:firstLine="640"/>
        <w:jc w:val="both"/>
        <w:rPr>
          <w:sz w:val="32"/>
        </w:rPr>
      </w:pPr>
      <w:r>
        <w:rPr>
          <w:spacing w:val="-14"/>
          <w:sz w:val="32"/>
        </w:rPr>
        <w:t>建立信息通报制度。领导小组办公室要加强与各乡镇</w:t>
      </w:r>
      <w:r>
        <w:rPr>
          <w:sz w:val="32"/>
        </w:rPr>
        <w:t>（农场社区</w:t>
      </w:r>
      <w:r>
        <w:rPr>
          <w:spacing w:val="-39"/>
          <w:sz w:val="32"/>
        </w:rPr>
        <w:t>）</w:t>
      </w:r>
      <w:r>
        <w:rPr>
          <w:spacing w:val="-10"/>
          <w:sz w:val="32"/>
        </w:rPr>
        <w:t>、各单位的协调配合，建立统筹整合使用财政涉农资金</w:t>
      </w:r>
      <w:r>
        <w:rPr>
          <w:spacing w:val="-26"/>
          <w:sz w:val="32"/>
        </w:rPr>
        <w:t>信息通报制度。在统筹整合使用财政涉农资金过程中，各乡镇</w:t>
      </w:r>
      <w:r>
        <w:rPr>
          <w:sz w:val="32"/>
        </w:rPr>
        <w:t>（农场社区</w:t>
      </w:r>
      <w:r>
        <w:rPr>
          <w:spacing w:val="-58"/>
          <w:sz w:val="32"/>
        </w:rPr>
        <w:t>）</w:t>
      </w:r>
      <w:r>
        <w:rPr>
          <w:spacing w:val="-8"/>
          <w:sz w:val="32"/>
        </w:rPr>
        <w:t>、各单位要及时向领导小组办公室反馈所遇到的实际问</w:t>
      </w:r>
      <w:r>
        <w:rPr>
          <w:spacing w:val="-11"/>
          <w:sz w:val="32"/>
        </w:rPr>
        <w:t>题，及时总结报送成功经验和有效做法，形成上下协作、合力推进的工作局面。</w:t>
      </w:r>
    </w:p>
    <w:p>
      <w:pPr>
        <w:pStyle w:val="7"/>
        <w:numPr>
          <w:ilvl w:val="0"/>
          <w:numId w:val="7"/>
        </w:numPr>
        <w:tabs>
          <w:tab w:val="left" w:pos="1173"/>
        </w:tabs>
        <w:spacing w:before="0" w:after="0" w:line="500" w:lineRule="exact"/>
        <w:ind w:left="1172" w:right="0" w:hanging="406"/>
        <w:jc w:val="both"/>
        <w:rPr>
          <w:sz w:val="32"/>
        </w:rPr>
      </w:pPr>
      <w:r>
        <w:rPr>
          <w:spacing w:val="3"/>
          <w:sz w:val="32"/>
        </w:rPr>
        <w:t>强化绩效考评。各项目单位在项目立项时，按项目建设</w:t>
      </w:r>
    </w:p>
    <w:p>
      <w:pPr>
        <w:pStyle w:val="3"/>
        <w:spacing w:before="64"/>
        <w:ind w:left="126"/>
      </w:pPr>
      <w:r>
        <w:t>内容编制和上报绩效目标，项目建设中期根据项目进度进行项目</w:t>
      </w:r>
    </w:p>
    <w:p>
      <w:pPr>
        <w:spacing w:after="0"/>
        <w:sectPr>
          <w:pgSz w:w="11910" w:h="16840"/>
          <w:pgMar w:top="1580" w:right="1200" w:bottom="1360" w:left="1460" w:header="0" w:footer="1166" w:gutter="0"/>
          <w:cols w:space="720" w:num="1"/>
        </w:sectPr>
      </w:pPr>
    </w:p>
    <w:p>
      <w:pPr>
        <w:pStyle w:val="3"/>
        <w:rPr>
          <w:sz w:val="20"/>
        </w:rPr>
      </w:pPr>
    </w:p>
    <w:p>
      <w:pPr>
        <w:pStyle w:val="3"/>
        <w:spacing w:before="3"/>
        <w:rPr>
          <w:sz w:val="17"/>
        </w:rPr>
      </w:pPr>
    </w:p>
    <w:p>
      <w:pPr>
        <w:pStyle w:val="3"/>
        <w:spacing w:before="22" w:line="280" w:lineRule="auto"/>
        <w:ind w:left="126" w:right="271"/>
        <w:jc w:val="both"/>
      </w:pPr>
      <w:r>
        <w:rPr>
          <w:spacing w:val="-11"/>
        </w:rPr>
        <w:t>监测评价，项目完成后及时开展绩效自评。县巩固脱贫攻坚推进</w:t>
      </w:r>
      <w:r>
        <w:rPr>
          <w:spacing w:val="-16"/>
        </w:rPr>
        <w:t>乡村振兴领导小组在各项目主管部门自查自验的基础上，对项目</w:t>
      </w:r>
      <w:r>
        <w:rPr>
          <w:spacing w:val="-14"/>
        </w:rPr>
        <w:t>建设情况、资金使用管理、后期效益评估等方面开展项目绩效抽查和考评，领导小组根据项目绩效评价结果，奖优罚劣，对不作</w:t>
      </w:r>
      <w:r>
        <w:rPr>
          <w:spacing w:val="-12"/>
        </w:rPr>
        <w:t>为、乱作为等行为，严肃追究相关人员责任。绩效考评可由领导</w:t>
      </w:r>
      <w:r>
        <w:rPr>
          <w:spacing w:val="-13"/>
          <w:w w:val="95"/>
        </w:rPr>
        <w:t>小组办公室组织开展，也可由各乡镇</w:t>
      </w:r>
      <w:r>
        <w:rPr>
          <w:w w:val="95"/>
        </w:rPr>
        <w:t>（农场社区</w:t>
      </w:r>
      <w:r>
        <w:rPr>
          <w:spacing w:val="-27"/>
          <w:w w:val="95"/>
        </w:rPr>
        <w:t>）</w:t>
      </w:r>
      <w:r>
        <w:rPr>
          <w:spacing w:val="-6"/>
          <w:w w:val="95"/>
        </w:rPr>
        <w:t xml:space="preserve">、各单位自行 </w:t>
      </w:r>
      <w:r>
        <w:rPr>
          <w:spacing w:val="-6"/>
        </w:rPr>
        <w:t>开展，或者委托第三方机构进行绩效评价。</w:t>
      </w:r>
    </w:p>
    <w:p>
      <w:pPr>
        <w:pStyle w:val="7"/>
        <w:numPr>
          <w:ilvl w:val="0"/>
          <w:numId w:val="7"/>
        </w:numPr>
        <w:tabs>
          <w:tab w:val="left" w:pos="1173"/>
        </w:tabs>
        <w:spacing w:before="0" w:after="0" w:line="497" w:lineRule="exact"/>
        <w:ind w:left="1172" w:right="0" w:hanging="406"/>
        <w:jc w:val="both"/>
        <w:rPr>
          <w:sz w:val="32"/>
        </w:rPr>
      </w:pPr>
      <w:r>
        <w:rPr>
          <w:spacing w:val="4"/>
          <w:sz w:val="32"/>
        </w:rPr>
        <w:t>加强监督检查。将纳入统筹整合范围的财政涉农资金作</w:t>
      </w:r>
    </w:p>
    <w:p>
      <w:pPr>
        <w:pStyle w:val="3"/>
        <w:spacing w:before="85" w:line="280" w:lineRule="auto"/>
        <w:ind w:left="126" w:right="158"/>
        <w:jc w:val="both"/>
      </w:pPr>
      <w:r>
        <w:rPr>
          <w:spacing w:val="-10"/>
        </w:rPr>
        <w:t>为监管重点，由领导小组牵头，县纪委县监委、县审计局、县财</w:t>
      </w:r>
      <w:r>
        <w:rPr>
          <w:spacing w:val="-12"/>
        </w:rPr>
        <w:t>政局、县乡村振兴局、县民族宗教事务局等部门参与配合，对年</w:t>
      </w:r>
      <w:r>
        <w:rPr>
          <w:spacing w:val="-16"/>
        </w:rPr>
        <w:t>度项目实施及资金使用情况进行审计和监督检查，完善事前、事</w:t>
      </w:r>
      <w:r>
        <w:rPr>
          <w:spacing w:val="-13"/>
        </w:rPr>
        <w:t>中、事后全过程监管机制，切实加强整合资金日常监管。对在资金整合管理中挤占、挪用或不按规定使用项目资金，擅自调整、</w:t>
      </w:r>
      <w:r>
        <w:rPr>
          <w:spacing w:val="-17"/>
        </w:rPr>
        <w:t>变更项目实施地点和建设内容，项目实施进度严重滞后者，通报</w:t>
      </w:r>
      <w:r>
        <w:rPr>
          <w:spacing w:val="-16"/>
        </w:rPr>
        <w:t>批评并责令整改，必要时收回已安排的资金；对严重违纪的，由县纪委监委根据相关规定严肃追究单位领导和相关人员的责任。</w:t>
      </w:r>
    </w:p>
    <w:p>
      <w:pPr>
        <w:pStyle w:val="3"/>
        <w:rPr>
          <w:sz w:val="36"/>
        </w:rPr>
      </w:pPr>
    </w:p>
    <w:p>
      <w:pPr>
        <w:pStyle w:val="3"/>
        <w:ind w:left="767"/>
      </w:pPr>
      <w:r>
        <w:t>附件：</w:t>
      </w:r>
      <w:r>
        <w:rPr>
          <w:rFonts w:ascii="Times New Roman" w:eastAsia="Times New Roman"/>
        </w:rPr>
        <w:t>1</w:t>
      </w:r>
      <w:r>
        <w:rPr>
          <w:rFonts w:ascii="Times New Roman" w:eastAsia="Times New Roman"/>
          <w:spacing w:val="38"/>
        </w:rPr>
        <w:t xml:space="preserve">. </w:t>
      </w:r>
      <w:r>
        <w:rPr>
          <w:spacing w:val="-40"/>
        </w:rPr>
        <w:t>德宏州盈江县财政涉农资金整合方案基本情况表</w:t>
      </w:r>
    </w:p>
    <w:p>
      <w:pPr>
        <w:pStyle w:val="7"/>
        <w:numPr>
          <w:ilvl w:val="1"/>
          <w:numId w:val="7"/>
        </w:numPr>
        <w:tabs>
          <w:tab w:val="left" w:pos="2128"/>
        </w:tabs>
        <w:spacing w:before="85" w:after="0" w:line="240" w:lineRule="auto"/>
        <w:ind w:left="2128" w:right="0" w:hanging="401"/>
        <w:jc w:val="left"/>
        <w:rPr>
          <w:sz w:val="32"/>
        </w:rPr>
      </w:pPr>
      <w:r>
        <w:rPr>
          <w:sz w:val="32"/>
        </w:rPr>
        <w:t>盈江县统筹整合财政涉农资金来源情况表</w:t>
      </w:r>
    </w:p>
    <w:p>
      <w:pPr>
        <w:pStyle w:val="7"/>
        <w:numPr>
          <w:ilvl w:val="1"/>
          <w:numId w:val="7"/>
        </w:numPr>
        <w:tabs>
          <w:tab w:val="left" w:pos="2128"/>
        </w:tabs>
        <w:spacing w:before="85" w:after="0" w:line="240" w:lineRule="auto"/>
        <w:ind w:left="2128" w:right="0" w:hanging="401"/>
        <w:jc w:val="left"/>
        <w:rPr>
          <w:sz w:val="32"/>
        </w:rPr>
      </w:pPr>
      <w:r>
        <w:rPr>
          <w:sz w:val="32"/>
        </w:rPr>
        <w:t>盈江县统筹整合财政涉农资金项目表</w:t>
      </w:r>
    </w:p>
    <w:p>
      <w:pPr>
        <w:pStyle w:val="7"/>
        <w:numPr>
          <w:ilvl w:val="1"/>
          <w:numId w:val="7"/>
        </w:numPr>
        <w:tabs>
          <w:tab w:val="left" w:pos="2128"/>
        </w:tabs>
        <w:spacing w:before="85" w:after="0" w:line="240" w:lineRule="auto"/>
        <w:ind w:left="2128" w:right="0" w:hanging="401"/>
        <w:jc w:val="left"/>
        <w:rPr>
          <w:sz w:val="32"/>
        </w:rPr>
      </w:pPr>
      <w:r>
        <w:rPr>
          <w:sz w:val="32"/>
        </w:rPr>
        <w:t>盈江县整合方案项目类型投入情况统计表</w:t>
      </w:r>
    </w:p>
    <w:p>
      <w:pPr>
        <w:spacing w:after="0" w:line="240" w:lineRule="auto"/>
        <w:jc w:val="left"/>
        <w:rPr>
          <w:sz w:val="32"/>
        </w:rPr>
        <w:sectPr>
          <w:pgSz w:w="11910" w:h="16840"/>
          <w:pgMar w:top="1580" w:right="1200" w:bottom="1360" w:left="1460" w:header="0" w:footer="1166" w:gutter="0"/>
          <w:cols w:space="720" w:num="1"/>
        </w:sectPr>
      </w:pPr>
    </w:p>
    <w:p>
      <w:pPr>
        <w:pStyle w:val="3"/>
        <w:rPr>
          <w:sz w:val="20"/>
        </w:rPr>
      </w:pPr>
    </w:p>
    <w:p>
      <w:pPr>
        <w:pStyle w:val="3"/>
        <w:rPr>
          <w:sz w:val="17"/>
        </w:rPr>
      </w:pPr>
    </w:p>
    <w:p>
      <w:pPr>
        <w:pStyle w:val="7"/>
        <w:numPr>
          <w:ilvl w:val="1"/>
          <w:numId w:val="7"/>
        </w:numPr>
        <w:tabs>
          <w:tab w:val="left" w:pos="2128"/>
        </w:tabs>
        <w:spacing w:before="25" w:after="0" w:line="240" w:lineRule="auto"/>
        <w:ind w:left="2128" w:right="0" w:hanging="401"/>
        <w:jc w:val="left"/>
        <w:rPr>
          <w:sz w:val="32"/>
        </w:rPr>
      </w:pPr>
      <w:r>
        <w:rPr>
          <w:sz w:val="32"/>
        </w:rPr>
        <w:t>盈江县人民政府常务会议相关纪要</w:t>
      </w:r>
    </w:p>
    <w:p>
      <w:pPr>
        <w:pStyle w:val="7"/>
        <w:numPr>
          <w:ilvl w:val="1"/>
          <w:numId w:val="7"/>
        </w:numPr>
        <w:tabs>
          <w:tab w:val="left" w:pos="2128"/>
        </w:tabs>
        <w:spacing w:before="85" w:after="0" w:line="240" w:lineRule="auto"/>
        <w:ind w:left="2128" w:right="0" w:hanging="401"/>
        <w:jc w:val="left"/>
        <w:rPr>
          <w:sz w:val="32"/>
        </w:rPr>
      </w:pPr>
      <w:r>
        <w:rPr>
          <w:rFonts w:ascii="Times New Roman" w:eastAsia="Times New Roman"/>
          <w:sz w:val="32"/>
        </w:rPr>
        <w:t>2023</w:t>
      </w:r>
      <w:r>
        <w:rPr>
          <w:rFonts w:ascii="Times New Roman" w:eastAsia="Times New Roman"/>
          <w:spacing w:val="-1"/>
          <w:sz w:val="32"/>
        </w:rPr>
        <w:t xml:space="preserve"> </w:t>
      </w:r>
      <w:r>
        <w:rPr>
          <w:sz w:val="32"/>
        </w:rPr>
        <w:t>年第一批至第五批涉农整合资金批复</w:t>
      </w:r>
    </w:p>
    <w:p>
      <w:pPr>
        <w:spacing w:after="0" w:line="240" w:lineRule="auto"/>
        <w:jc w:val="left"/>
        <w:rPr>
          <w:sz w:val="32"/>
        </w:rPr>
        <w:sectPr>
          <w:pgSz w:w="11910" w:h="16840"/>
          <w:pgMar w:top="1580" w:right="1200" w:bottom="1360" w:left="1460" w:header="0" w:footer="1166" w:gutter="0"/>
          <w:cols w:space="720" w:num="1"/>
        </w:sect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4"/>
        </w:rPr>
      </w:pPr>
    </w:p>
    <w:p>
      <w:pPr>
        <w:pStyle w:val="3"/>
        <w:spacing w:line="20" w:lineRule="exact"/>
        <w:ind w:left="214"/>
        <w:rPr>
          <w:sz w:val="2"/>
        </w:rPr>
      </w:pPr>
      <w:r>
        <w:rPr>
          <w:sz w:val="2"/>
        </w:rPr>
        <mc:AlternateContent>
          <mc:Choice Requires="wpg">
            <w:drawing>
              <wp:inline distT="0" distB="0" distL="114300" distR="114300">
                <wp:extent cx="5500370" cy="12700"/>
                <wp:effectExtent l="0" t="0" r="0" b="0"/>
                <wp:docPr id="8" name="组合 7"/>
                <wp:cNvGraphicFramePr/>
                <a:graphic xmlns:a="http://schemas.openxmlformats.org/drawingml/2006/main">
                  <a:graphicData uri="http://schemas.microsoft.com/office/word/2010/wordprocessingGroup">
                    <wpg:wgp>
                      <wpg:cNvGrpSpPr/>
                      <wpg:grpSpPr>
                        <a:xfrm>
                          <a:off x="0" y="0"/>
                          <a:ext cx="5500370" cy="12700"/>
                          <a:chOff x="0" y="0"/>
                          <a:chExt cx="8662" cy="20"/>
                        </a:xfrm>
                      </wpg:grpSpPr>
                      <wps:wsp>
                        <wps:cNvPr id="7" name="直线 8"/>
                        <wps:cNvSpPr/>
                        <wps:spPr>
                          <a:xfrm>
                            <a:off x="0" y="10"/>
                            <a:ext cx="8662" cy="0"/>
                          </a:xfrm>
                          <a:prstGeom prst="line">
                            <a:avLst/>
                          </a:prstGeom>
                          <a:ln w="12573" cap="flat" cmpd="sng">
                            <a:solidFill>
                              <a:srgbClr val="000000"/>
                            </a:solidFill>
                            <a:prstDash val="solid"/>
                            <a:headEnd type="none" w="med" len="med"/>
                            <a:tailEnd type="none" w="med" len="med"/>
                          </a:ln>
                        </wps:spPr>
                        <wps:bodyPr upright="1"/>
                      </wps:wsp>
                    </wpg:wgp>
                  </a:graphicData>
                </a:graphic>
              </wp:inline>
            </w:drawing>
          </mc:Choice>
          <mc:Fallback>
            <w:pict>
              <v:group id="组合 7" o:spid="_x0000_s1026" o:spt="203" style="height:1pt;width:433.1pt;" coordsize="8662,20" o:gfxdata="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7tA4u1AAAAAMBAAAPAAAAAAAAAAEAIAAA&#10;ACIAAABkcnMvZG93bnJldi54bWxQSwECFAAUAAAACACHTuJAakq0h0kCAAABBQAADgAAAAAAAAAB&#10;ACAAAAAjAQAAZHJzL2Uyb0RvYy54bWxQSwUGAAAAAAYABgBZAQAA3gUAAAAA&#10;">
                <o:lock v:ext="edit" aspectratio="f"/>
                <v:line id="直线 8" o:spid="_x0000_s1026" o:spt="20" style="position:absolute;left:0;top:10;height:0;width:8662;" filled="f" stroked="t" coordsize="21600,21600" o:gfxdata="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q85TPugAAANoA&#10;AAAPAAAAAAAAAAEAIAAAACIAAABkcnMvZG93bnJldi54bWxQSwECFAAUAAAACACHTuJAMy8FnjsA&#10;AAA5AAAAEAAAAAAAAAABACAAAAAJAQAAZHJzL3NoYXBleG1sLnhtbFBLBQYAAAAABgAGAFsBAACz&#10;AwAAAAA=&#10;">
                  <v:fill on="f" focussize="0,0"/>
                  <v:stroke weight="0.99pt" color="#000000" joinstyle="round"/>
                  <v:imagedata o:title=""/>
                  <o:lock v:ext="edit" aspectratio="f"/>
                </v:line>
                <w10:wrap type="none"/>
                <w10:anchorlock/>
              </v:group>
            </w:pict>
          </mc:Fallback>
        </mc:AlternateContent>
      </w:r>
    </w:p>
    <w:p>
      <w:pPr>
        <w:spacing w:before="105" w:line="192" w:lineRule="auto"/>
        <w:ind w:left="966" w:right="131" w:hanging="840"/>
        <w:jc w:val="left"/>
        <w:rPr>
          <w:sz w:val="28"/>
        </w:rPr>
      </w:pPr>
      <w:r>
        <mc:AlternateContent>
          <mc:Choice Requires="wps">
            <w:drawing>
              <wp:anchor distT="0" distB="0" distL="0" distR="0" simplePos="0" relativeHeight="251664384" behindDoc="1" locked="0" layoutInCell="1" allowOverlap="1">
                <wp:simplePos x="0" y="0"/>
                <wp:positionH relativeFrom="page">
                  <wp:posOffset>1097280</wp:posOffset>
                </wp:positionH>
                <wp:positionV relativeFrom="paragraph">
                  <wp:posOffset>1250950</wp:posOffset>
                </wp:positionV>
                <wp:extent cx="5500370" cy="0"/>
                <wp:effectExtent l="0" t="0" r="0" b="0"/>
                <wp:wrapTopAndBottom/>
                <wp:docPr id="11" name="直线 9"/>
                <wp:cNvGraphicFramePr/>
                <a:graphic xmlns:a="http://schemas.openxmlformats.org/drawingml/2006/main">
                  <a:graphicData uri="http://schemas.microsoft.com/office/word/2010/wordprocessingShape">
                    <wps:wsp>
                      <wps:cNvSpPr/>
                      <wps:spPr>
                        <a:xfrm>
                          <a:off x="0" y="0"/>
                          <a:ext cx="5500370" cy="0"/>
                        </a:xfrm>
                        <a:prstGeom prst="line">
                          <a:avLst/>
                        </a:prstGeom>
                        <a:ln w="12573" cap="flat" cmpd="sng">
                          <a:solidFill>
                            <a:srgbClr val="000000"/>
                          </a:solidFill>
                          <a:prstDash val="solid"/>
                          <a:headEnd type="none" w="med" len="med"/>
                          <a:tailEnd type="none" w="med" len="med"/>
                        </a:ln>
                      </wps:spPr>
                      <wps:bodyPr upright="1"/>
                    </wps:wsp>
                  </a:graphicData>
                </a:graphic>
              </wp:anchor>
            </w:drawing>
          </mc:Choice>
          <mc:Fallback>
            <w:pict>
              <v:line id="直线 9" o:spid="_x0000_s1026" o:spt="20" style="position:absolute;left:0pt;margin-left:86.4pt;margin-top:98.5pt;height:0pt;width:433.1pt;mso-position-horizontal-relative:page;mso-wrap-distance-bottom:0pt;mso-wrap-distance-top:0pt;z-index:-251652096;mso-width-relative:page;mso-height-relative:page;" filled="f" stroked="t" coordsize="21600,21600" o:gfxdata="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ERxHyNMAAAAM&#10;AQAADwAAAAAAAAABACAAAAAiAAAAZHJzL2Rvd25yZXYueG1sUEsBAhQAFAAAAAgAh07iQLeGPeTo&#10;AQAA3QMAAA4AAAAAAAAAAQAgAAAAIgEAAGRycy9lMm9Eb2MueG1sUEsFBgAAAAAGAAYAWQEAAHwF&#10;AAAAAA==&#10;">
                <v:fill on="f" focussize="0,0"/>
                <v:stroke weight="0.99pt" color="#000000" joinstyle="round"/>
                <v:imagedata o:title=""/>
                <o:lock v:ext="edit" aspectratio="f"/>
                <w10:wrap type="topAndBottom"/>
              </v:line>
            </w:pict>
          </mc:Fallback>
        </mc:AlternateContent>
      </w:r>
      <w:r>
        <w:rPr>
          <w:spacing w:val="-19"/>
          <w:sz w:val="28"/>
        </w:rPr>
        <w:t>抄送：县工业和商务科技局、</w:t>
      </w:r>
      <w:r>
        <w:rPr>
          <w:rFonts w:hint="eastAsia"/>
          <w:spacing w:val="-19"/>
          <w:sz w:val="28"/>
          <w:lang w:eastAsia="zh-CN"/>
        </w:rPr>
        <w:t>民族宗教事务局</w:t>
      </w:r>
      <w:r>
        <w:rPr>
          <w:spacing w:val="-19"/>
          <w:sz w:val="28"/>
        </w:rPr>
        <w:t>、县人力资源和社会保障局、</w:t>
      </w:r>
      <w:r>
        <w:rPr>
          <w:spacing w:val="-14"/>
          <w:sz w:val="28"/>
        </w:rPr>
        <w:t>县自然资源局、县住房和城乡建设局、县交通运输局、县农业农村</w:t>
      </w:r>
      <w:r>
        <w:rPr>
          <w:spacing w:val="-18"/>
          <w:sz w:val="28"/>
        </w:rPr>
        <w:t>局、县水利局、县林业和草原局、县乡村振兴局，平原镇、弄璋镇、</w:t>
      </w:r>
      <w:r>
        <w:rPr>
          <w:spacing w:val="-12"/>
          <w:sz w:val="28"/>
        </w:rPr>
        <w:t>太平镇、昔马镇、那邦镇、盏西镇、苏典乡、铜壁关乡、新城乡农</w:t>
      </w:r>
      <w:r>
        <w:rPr>
          <w:spacing w:val="-5"/>
          <w:sz w:val="28"/>
        </w:rPr>
        <w:t>场社区。</w:t>
      </w:r>
    </w:p>
    <w:p>
      <w:pPr>
        <w:tabs>
          <w:tab w:val="left" w:pos="6027"/>
        </w:tabs>
        <w:spacing w:before="106" w:after="10"/>
        <w:ind w:left="287" w:right="0" w:firstLine="0"/>
        <w:jc w:val="left"/>
        <w:rPr>
          <w:sz w:val="28"/>
        </w:rPr>
      </w:pPr>
      <w:r>
        <w:rPr>
          <w:sz w:val="28"/>
        </w:rPr>
        <w:t>盈</w:t>
      </w:r>
      <w:r>
        <w:rPr>
          <w:spacing w:val="-3"/>
          <w:sz w:val="28"/>
        </w:rPr>
        <w:t>江</w:t>
      </w:r>
      <w:r>
        <w:rPr>
          <w:sz w:val="28"/>
        </w:rPr>
        <w:t>县人</w:t>
      </w:r>
      <w:r>
        <w:rPr>
          <w:spacing w:val="-3"/>
          <w:sz w:val="28"/>
        </w:rPr>
        <w:t>民</w:t>
      </w:r>
      <w:r>
        <w:rPr>
          <w:sz w:val="28"/>
        </w:rPr>
        <w:t>政府</w:t>
      </w:r>
      <w:r>
        <w:rPr>
          <w:spacing w:val="-3"/>
          <w:sz w:val="28"/>
        </w:rPr>
        <w:t>办</w:t>
      </w:r>
      <w:r>
        <w:rPr>
          <w:sz w:val="28"/>
        </w:rPr>
        <w:t>公室</w:t>
      </w:r>
      <w:r>
        <w:rPr>
          <w:sz w:val="28"/>
        </w:rPr>
        <w:tab/>
      </w:r>
      <w:r>
        <w:rPr>
          <w:rFonts w:ascii="Times New Roman" w:eastAsia="Times New Roman"/>
          <w:sz w:val="28"/>
        </w:rPr>
        <w:t>2023</w:t>
      </w:r>
      <w:r>
        <w:rPr>
          <w:rFonts w:ascii="Times New Roman" w:eastAsia="Times New Roman"/>
          <w:spacing w:val="-2"/>
          <w:sz w:val="28"/>
        </w:rPr>
        <w:t xml:space="preserve"> </w:t>
      </w:r>
      <w:r>
        <w:rPr>
          <w:sz w:val="28"/>
        </w:rPr>
        <w:t>年</w:t>
      </w:r>
      <w:r>
        <w:rPr>
          <w:spacing w:val="-56"/>
          <w:sz w:val="28"/>
        </w:rPr>
        <w:t xml:space="preserve"> </w:t>
      </w:r>
      <w:r>
        <w:rPr>
          <w:rFonts w:ascii="Times New Roman" w:eastAsia="Times New Roman"/>
          <w:sz w:val="28"/>
        </w:rPr>
        <w:t>8</w:t>
      </w:r>
      <w:r>
        <w:rPr>
          <w:rFonts w:ascii="Times New Roman" w:eastAsia="Times New Roman"/>
          <w:spacing w:val="-1"/>
          <w:sz w:val="28"/>
        </w:rPr>
        <w:t xml:space="preserve"> </w:t>
      </w:r>
      <w:r>
        <w:rPr>
          <w:sz w:val="28"/>
        </w:rPr>
        <w:t>月</w:t>
      </w:r>
      <w:r>
        <w:rPr>
          <w:spacing w:val="-56"/>
          <w:sz w:val="28"/>
        </w:rPr>
        <w:t xml:space="preserve"> </w:t>
      </w:r>
      <w:r>
        <w:rPr>
          <w:rFonts w:ascii="Times New Roman" w:eastAsia="Times New Roman"/>
          <w:sz w:val="28"/>
        </w:rPr>
        <w:t>18</w:t>
      </w:r>
      <w:r>
        <w:rPr>
          <w:rFonts w:ascii="Times New Roman" w:eastAsia="Times New Roman"/>
          <w:spacing w:val="-1"/>
          <w:sz w:val="28"/>
        </w:rPr>
        <w:t xml:space="preserve"> </w:t>
      </w:r>
      <w:r>
        <w:rPr>
          <w:sz w:val="28"/>
        </w:rPr>
        <w:t>日</w:t>
      </w:r>
      <w:r>
        <w:rPr>
          <w:spacing w:val="-3"/>
          <w:sz w:val="28"/>
        </w:rPr>
        <w:t>印</w:t>
      </w:r>
      <w:r>
        <w:rPr>
          <w:sz w:val="28"/>
        </w:rPr>
        <w:t>发</w:t>
      </w:r>
    </w:p>
    <w:p>
      <w:pPr>
        <w:pStyle w:val="3"/>
        <w:spacing w:line="20" w:lineRule="exact"/>
        <w:ind w:left="259"/>
        <w:rPr>
          <w:sz w:val="2"/>
        </w:rPr>
      </w:pPr>
      <w:r>
        <w:rPr>
          <w:sz w:val="2"/>
        </w:rPr>
        <mc:AlternateContent>
          <mc:Choice Requires="wpg">
            <w:drawing>
              <wp:inline distT="0" distB="0" distL="114300" distR="114300">
                <wp:extent cx="5500370" cy="12700"/>
                <wp:effectExtent l="0" t="0" r="0" b="0"/>
                <wp:docPr id="10" name="组合 10"/>
                <wp:cNvGraphicFramePr/>
                <a:graphic xmlns:a="http://schemas.openxmlformats.org/drawingml/2006/main">
                  <a:graphicData uri="http://schemas.microsoft.com/office/word/2010/wordprocessingGroup">
                    <wpg:wgp>
                      <wpg:cNvGrpSpPr/>
                      <wpg:grpSpPr>
                        <a:xfrm>
                          <a:off x="0" y="0"/>
                          <a:ext cx="5500370" cy="12700"/>
                          <a:chOff x="0" y="0"/>
                          <a:chExt cx="8662" cy="20"/>
                        </a:xfrm>
                      </wpg:grpSpPr>
                      <wps:wsp>
                        <wps:cNvPr id="9" name="直线 11"/>
                        <wps:cNvSpPr/>
                        <wps:spPr>
                          <a:xfrm>
                            <a:off x="0" y="10"/>
                            <a:ext cx="8662" cy="0"/>
                          </a:xfrm>
                          <a:prstGeom prst="line">
                            <a:avLst/>
                          </a:prstGeom>
                          <a:ln w="12573" cap="flat" cmpd="sng">
                            <a:solidFill>
                              <a:srgbClr val="000000"/>
                            </a:solidFill>
                            <a:prstDash val="solid"/>
                            <a:headEnd type="none" w="med" len="med"/>
                            <a:tailEnd type="none" w="med" len="med"/>
                          </a:ln>
                        </wps:spPr>
                        <wps:bodyPr upright="1"/>
                      </wps:wsp>
                    </wpg:wgp>
                  </a:graphicData>
                </a:graphic>
              </wp:inline>
            </w:drawing>
          </mc:Choice>
          <mc:Fallback>
            <w:pict>
              <v:group id="_x0000_s1026" o:spid="_x0000_s1026" o:spt="203" style="height:1pt;width:433.1pt;" coordsize="8662,20" o:gfxdata="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Pu0Di7UAAAAAwEAAA8AAAAAAAAAAQAg&#10;AAAAIgAAAGRycy9kb3ducmV2LnhtbFBLAQIUABQAAAAIAIdO4kAFt88qSwIAAAQFAAAOAAAAAAAA&#10;AAEAIAAAACMBAABkcnMvZTJvRG9jLnhtbFBLBQYAAAAABgAGAFkBAADgBQAAAAA=&#10;">
                <o:lock v:ext="edit" aspectratio="f"/>
                <v:line id="直线 11" o:spid="_x0000_s1026" o:spt="20" style="position:absolute;left:0;top:10;height:0;width:8662;" filled="f" stroked="t" coordsize="21600,21600" o:gfxdata="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0IKUmugAAANoA&#10;AAAPAAAAAAAAAAEAIAAAACIAAABkcnMvZG93bnJldi54bWxQSwECFAAUAAAACACHTuJAMy8FnjsA&#10;AAA5AAAAEAAAAAAAAAABACAAAAAJAQAAZHJzL3NoYXBleG1sLnhtbFBLBQYAAAAABgAGAFsBAACz&#10;AwAAAAA=&#10;">
                  <v:fill on="f" focussize="0,0"/>
                  <v:stroke weight="0.99pt" color="#000000" joinstyle="round"/>
                  <v:imagedata o:title=""/>
                  <o:lock v:ext="edit" aspectratio="f"/>
                </v:line>
                <w10:wrap type="none"/>
                <w10:anchorlock/>
              </v:group>
            </w:pict>
          </mc:Fallback>
        </mc:AlternateContent>
      </w:r>
    </w:p>
    <w:sectPr>
      <w:pgSz w:w="11910" w:h="16840"/>
      <w:pgMar w:top="1580" w:right="1200" w:bottom="1360" w:left="1460" w:header="0" w:footer="116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简体">
    <w:altName w:val="Arial Unicode MS"/>
    <w:panose1 w:val="00000000000000000000"/>
    <w:charset w:val="86"/>
    <w:family w:val="auto"/>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6167120</wp:posOffset>
              </wp:positionH>
              <wp:positionV relativeFrom="page">
                <wp:posOffset>9812020</wp:posOffset>
              </wp:positionV>
              <wp:extent cx="469900" cy="203835"/>
              <wp:effectExtent l="0" t="0" r="0" b="0"/>
              <wp:wrapNone/>
              <wp:docPr id="12" name="文本框 1"/>
              <wp:cNvGraphicFramePr/>
              <a:graphic xmlns:a="http://schemas.openxmlformats.org/drawingml/2006/main">
                <a:graphicData uri="http://schemas.microsoft.com/office/word/2010/wordprocessingShape">
                  <wps:wsp>
                    <wps:cNvSpPr txBox="1"/>
                    <wps:spPr>
                      <a:xfrm>
                        <a:off x="0" y="0"/>
                        <a:ext cx="469900" cy="203835"/>
                      </a:xfrm>
                      <a:prstGeom prst="rect">
                        <a:avLst/>
                      </a:prstGeom>
                      <a:noFill/>
                      <a:ln>
                        <a:noFill/>
                      </a:ln>
                    </wps:spPr>
                    <wps:txbx>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1</w:t>
                          </w:r>
                          <w:r>
                            <w:fldChar w:fldCharType="end"/>
                          </w:r>
                          <w:r>
                            <w:rPr>
                              <w:rFonts w:ascii="宋体"/>
                              <w:sz w:val="28"/>
                            </w:rPr>
                            <w:t xml:space="preserve"> -</w:t>
                          </w:r>
                        </w:p>
                      </w:txbxContent>
                    </wps:txbx>
                    <wps:bodyPr lIns="0" tIns="0" rIns="0" bIns="0" upright="1"/>
                  </wps:wsp>
                </a:graphicData>
              </a:graphic>
            </wp:anchor>
          </w:drawing>
        </mc:Choice>
        <mc:Fallback>
          <w:pict>
            <v:shape id="文本框 1" o:spid="_x0000_s1026" o:spt="202" type="#_x0000_t202" style="position:absolute;left:0pt;margin-left:485.6pt;margin-top:772.6pt;height:16.05pt;width:37pt;mso-position-horizontal-relative:page;mso-position-vertical-relative:page;z-index:-251657216;mso-width-relative:page;mso-height-relative:page;" filled="f" stroked="f" coordsize="21600,21600" o:gfxdata="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wEftxdoAAAAOAQAADwAAAAAAAAABACAAAAAiAAAAZHJzL2Rvd25yZXYueG1sUEsB&#10;AhQAFAAAAAgAh07iQBNk5I26AQAAcgMAAA4AAAAAAAAAAQAgAAAAKQEAAGRycy9lMm9Eb2MueG1s&#10;UEsFBgAAAAAGAAYAWQEAAFUFAAAAAA==&#10;">
              <v:fill on="f" focussize="0,0"/>
              <v:stroke on="f"/>
              <v:imagedata o:title=""/>
              <o:lock v:ext="edit" aspectratio="f"/>
              <v:textbox inset="0mm,0mm,0mm,0mm">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1</w:t>
                    </w:r>
                    <w:r>
                      <w:fldChar w:fldCharType="end"/>
                    </w:r>
                    <w:r>
                      <w:rPr>
                        <w:rFonts w:ascii="宋体"/>
                        <w:sz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994410</wp:posOffset>
              </wp:positionH>
              <wp:positionV relativeFrom="page">
                <wp:posOffset>9812020</wp:posOffset>
              </wp:positionV>
              <wp:extent cx="471805" cy="203835"/>
              <wp:effectExtent l="0" t="0" r="0" b="0"/>
              <wp:wrapNone/>
              <wp:docPr id="13" name="文本框 2"/>
              <wp:cNvGraphicFramePr/>
              <a:graphic xmlns:a="http://schemas.openxmlformats.org/drawingml/2006/main">
                <a:graphicData uri="http://schemas.microsoft.com/office/word/2010/wordprocessingShape">
                  <wps:wsp>
                    <wps:cNvSpPr txBox="1"/>
                    <wps:spPr>
                      <a:xfrm>
                        <a:off x="0" y="0"/>
                        <a:ext cx="471805" cy="203835"/>
                      </a:xfrm>
                      <a:prstGeom prst="rect">
                        <a:avLst/>
                      </a:prstGeom>
                      <a:noFill/>
                      <a:ln>
                        <a:noFill/>
                      </a:ln>
                    </wps:spPr>
                    <wps:txbx>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2</w:t>
                          </w:r>
                          <w:r>
                            <w:fldChar w:fldCharType="end"/>
                          </w:r>
                          <w:r>
                            <w:rPr>
                              <w:rFonts w:ascii="宋体"/>
                              <w:sz w:val="28"/>
                            </w:rPr>
                            <w:t xml:space="preserve"> -</w:t>
                          </w:r>
                        </w:p>
                      </w:txbxContent>
                    </wps:txbx>
                    <wps:bodyPr lIns="0" tIns="0" rIns="0" bIns="0" upright="1"/>
                  </wps:wsp>
                </a:graphicData>
              </a:graphic>
            </wp:anchor>
          </w:drawing>
        </mc:Choice>
        <mc:Fallback>
          <w:pict>
            <v:shape id="文本框 2" o:spid="_x0000_s1026" o:spt="202" type="#_x0000_t202" style="position:absolute;left:0pt;margin-left:78.3pt;margin-top:772.6pt;height:16.05pt;width:37.15pt;mso-position-horizontal-relative:page;mso-position-vertical-relative:page;z-index:-251656192;mso-width-relative:page;mso-height-relative:page;" filled="f" stroked="f" coordsize="21600,21600" o:gfxdata="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68Tn89oAAAANAQAADwAAAAAAAAABACAAAAAiAAAAZHJzL2Rvd25yZXYueG1sUEsB&#10;AhQAFAAAAAgAh07iQPgOgaW6AQAAcgMAAA4AAAAAAAAAAQAgAAAAKQEAAGRycy9lMm9Eb2MueG1s&#10;UEsFBgAAAAAGAAYAWQEAAFUFAAAAAA==&#10;">
              <v:fill on="f" focussize="0,0"/>
              <v:stroke on="f"/>
              <v:imagedata o:title=""/>
              <o:lock v:ext="edit" aspectratio="f"/>
              <v:textbox inset="0mm,0mm,0mm,0mm">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2</w:t>
                    </w:r>
                    <w:r>
                      <w:fldChar w:fldCharType="end"/>
                    </w:r>
                    <w:r>
                      <w:rPr>
                        <w:rFonts w:ascii="宋体"/>
                        <w:sz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6078220</wp:posOffset>
              </wp:positionH>
              <wp:positionV relativeFrom="page">
                <wp:posOffset>9812020</wp:posOffset>
              </wp:positionV>
              <wp:extent cx="558165" cy="203835"/>
              <wp:effectExtent l="0" t="0" r="0" b="0"/>
              <wp:wrapNone/>
              <wp:docPr id="15" name="文本框 4"/>
              <wp:cNvGraphicFramePr/>
              <a:graphic xmlns:a="http://schemas.openxmlformats.org/drawingml/2006/main">
                <a:graphicData uri="http://schemas.microsoft.com/office/word/2010/wordprocessingShape">
                  <wps:wsp>
                    <wps:cNvSpPr txBox="1"/>
                    <wps:spPr>
                      <a:xfrm>
                        <a:off x="0" y="0"/>
                        <a:ext cx="558165" cy="203835"/>
                      </a:xfrm>
                      <a:prstGeom prst="rect">
                        <a:avLst/>
                      </a:prstGeom>
                      <a:noFill/>
                      <a:ln>
                        <a:noFill/>
                      </a:ln>
                    </wps:spPr>
                    <wps:txbx>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11</w:t>
                          </w:r>
                          <w:r>
                            <w:fldChar w:fldCharType="end"/>
                          </w:r>
                          <w:r>
                            <w:rPr>
                              <w:rFonts w:ascii="宋体"/>
                              <w:sz w:val="28"/>
                            </w:rPr>
                            <w:t xml:space="preserve"> -</w:t>
                          </w:r>
                        </w:p>
                      </w:txbxContent>
                    </wps:txbx>
                    <wps:bodyPr lIns="0" tIns="0" rIns="0" bIns="0" upright="1"/>
                  </wps:wsp>
                </a:graphicData>
              </a:graphic>
            </wp:anchor>
          </w:drawing>
        </mc:Choice>
        <mc:Fallback>
          <w:pict>
            <v:shape id="文本框 4" o:spid="_x0000_s1026" o:spt="202" type="#_x0000_t202" style="position:absolute;left:0pt;margin-left:478.6pt;margin-top:772.6pt;height:16.05pt;width:43.95pt;mso-position-horizontal-relative:page;mso-position-vertical-relative:page;z-index:-251654144;mso-width-relative:page;mso-height-relative:page;" filled="f" stroked="f" coordsize="21600,21600" o:gfxdata="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b5WtgdsAAAAOAQAADwAAAAAAAAABACAAAAAiAAAAZHJzL2Rvd25yZXYueG1sUEsB&#10;AhQAFAAAAAgAh07iQL3ubAG5AQAAcgMAAA4AAAAAAAAAAQAgAAAAKgEAAGRycy9lMm9Eb2MueG1s&#10;UEsFBgAAAAAGAAYAWQEAAFUFAAAAAA==&#10;">
              <v:fill on="f" focussize="0,0"/>
              <v:stroke on="f"/>
              <v:imagedata o:title=""/>
              <o:lock v:ext="edit" aspectratio="f"/>
              <v:textbox inset="0mm,0mm,0mm,0mm">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11</w:t>
                    </w:r>
                    <w:r>
                      <w:fldChar w:fldCharType="end"/>
                    </w:r>
                    <w:r>
                      <w:rPr>
                        <w:rFonts w:ascii="宋体"/>
                        <w:sz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994410</wp:posOffset>
              </wp:positionH>
              <wp:positionV relativeFrom="page">
                <wp:posOffset>9812020</wp:posOffset>
              </wp:positionV>
              <wp:extent cx="560070" cy="203835"/>
              <wp:effectExtent l="0" t="0" r="0" b="0"/>
              <wp:wrapNone/>
              <wp:docPr id="14" name="文本框 3"/>
              <wp:cNvGraphicFramePr/>
              <a:graphic xmlns:a="http://schemas.openxmlformats.org/drawingml/2006/main">
                <a:graphicData uri="http://schemas.microsoft.com/office/word/2010/wordprocessingShape">
                  <wps:wsp>
                    <wps:cNvSpPr txBox="1"/>
                    <wps:spPr>
                      <a:xfrm>
                        <a:off x="0" y="0"/>
                        <a:ext cx="560070" cy="203835"/>
                      </a:xfrm>
                      <a:prstGeom prst="rect">
                        <a:avLst/>
                      </a:prstGeom>
                      <a:noFill/>
                      <a:ln>
                        <a:noFill/>
                      </a:ln>
                    </wps:spPr>
                    <wps:txbx>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10</w:t>
                          </w:r>
                          <w:r>
                            <w:fldChar w:fldCharType="end"/>
                          </w:r>
                          <w:r>
                            <w:rPr>
                              <w:rFonts w:ascii="宋体"/>
                              <w:sz w:val="28"/>
                            </w:rPr>
                            <w:t xml:space="preserve"> -</w:t>
                          </w:r>
                        </w:p>
                      </w:txbxContent>
                    </wps:txbx>
                    <wps:bodyPr lIns="0" tIns="0" rIns="0" bIns="0" upright="1"/>
                  </wps:wsp>
                </a:graphicData>
              </a:graphic>
            </wp:anchor>
          </w:drawing>
        </mc:Choice>
        <mc:Fallback>
          <w:pict>
            <v:shape id="文本框 3" o:spid="_x0000_s1026" o:spt="202" type="#_x0000_t202" style="position:absolute;left:0pt;margin-left:78.3pt;margin-top:772.6pt;height:16.05pt;width:44.1pt;mso-position-horizontal-relative:page;mso-position-vertical-relative:page;z-index:-251655168;mso-width-relative:page;mso-height-relative:page;" filled="f" stroked="f" coordsize="21600,21600" o:gfxdata="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AvUSdoAAAANAQAADwAAAAAAAAABACAAAAAiAAAAZHJzL2Rvd25yZXYueG1sUEsB&#10;AhQAFAAAAAgAh07iQJ+VbuC6AQAAcgMAAA4AAAAAAAAAAQAgAAAAKQEAAGRycy9lMm9Eb2MueG1s&#10;UEsFBgAAAAAGAAYAWQEAAFUFAAAAAA==&#10;">
              <v:fill on="f" focussize="0,0"/>
              <v:stroke on="f"/>
              <v:imagedata o:title=""/>
              <o:lock v:ext="edit" aspectratio="f"/>
              <v:textbox inset="0mm,0mm,0mm,0mm">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10</w:t>
                    </w:r>
                    <w:r>
                      <w:fldChar w:fldCharType="end"/>
                    </w:r>
                    <w:r>
                      <w:rPr>
                        <w:rFonts w:ascii="宋体"/>
                        <w:sz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decimal"/>
      <w:lvlText w:val="（%1）"/>
      <w:lvlJc w:val="left"/>
      <w:pPr>
        <w:ind w:left="1567" w:hanging="800"/>
        <w:jc w:val="left"/>
      </w:pPr>
      <w:rPr>
        <w:rFonts w:hint="default" w:ascii="方正仿宋_GBK" w:hAnsi="方正仿宋_GBK" w:eastAsia="方正仿宋_GBK" w:cs="方正仿宋_GBK"/>
        <w:w w:val="99"/>
        <w:sz w:val="30"/>
        <w:szCs w:val="30"/>
        <w:lang w:val="zh-CN" w:eastAsia="zh-CN" w:bidi="zh-CN"/>
      </w:rPr>
    </w:lvl>
    <w:lvl w:ilvl="1" w:tentative="0">
      <w:start w:val="0"/>
      <w:numFmt w:val="bullet"/>
      <w:lvlText w:val="•"/>
      <w:lvlJc w:val="left"/>
      <w:pPr>
        <w:ind w:left="2328" w:hanging="800"/>
      </w:pPr>
      <w:rPr>
        <w:rFonts w:hint="default"/>
        <w:lang w:val="zh-CN" w:eastAsia="zh-CN" w:bidi="zh-CN"/>
      </w:rPr>
    </w:lvl>
    <w:lvl w:ilvl="2" w:tentative="0">
      <w:start w:val="0"/>
      <w:numFmt w:val="bullet"/>
      <w:lvlText w:val="•"/>
      <w:lvlJc w:val="left"/>
      <w:pPr>
        <w:ind w:left="3097" w:hanging="800"/>
      </w:pPr>
      <w:rPr>
        <w:rFonts w:hint="default"/>
        <w:lang w:val="zh-CN" w:eastAsia="zh-CN" w:bidi="zh-CN"/>
      </w:rPr>
    </w:lvl>
    <w:lvl w:ilvl="3" w:tentative="0">
      <w:start w:val="0"/>
      <w:numFmt w:val="bullet"/>
      <w:lvlText w:val="•"/>
      <w:lvlJc w:val="left"/>
      <w:pPr>
        <w:ind w:left="3865" w:hanging="800"/>
      </w:pPr>
      <w:rPr>
        <w:rFonts w:hint="default"/>
        <w:lang w:val="zh-CN" w:eastAsia="zh-CN" w:bidi="zh-CN"/>
      </w:rPr>
    </w:lvl>
    <w:lvl w:ilvl="4" w:tentative="0">
      <w:start w:val="0"/>
      <w:numFmt w:val="bullet"/>
      <w:lvlText w:val="•"/>
      <w:lvlJc w:val="left"/>
      <w:pPr>
        <w:ind w:left="4634" w:hanging="800"/>
      </w:pPr>
      <w:rPr>
        <w:rFonts w:hint="default"/>
        <w:lang w:val="zh-CN" w:eastAsia="zh-CN" w:bidi="zh-CN"/>
      </w:rPr>
    </w:lvl>
    <w:lvl w:ilvl="5" w:tentative="0">
      <w:start w:val="0"/>
      <w:numFmt w:val="bullet"/>
      <w:lvlText w:val="•"/>
      <w:lvlJc w:val="left"/>
      <w:pPr>
        <w:ind w:left="5403" w:hanging="800"/>
      </w:pPr>
      <w:rPr>
        <w:rFonts w:hint="default"/>
        <w:lang w:val="zh-CN" w:eastAsia="zh-CN" w:bidi="zh-CN"/>
      </w:rPr>
    </w:lvl>
    <w:lvl w:ilvl="6" w:tentative="0">
      <w:start w:val="0"/>
      <w:numFmt w:val="bullet"/>
      <w:lvlText w:val="•"/>
      <w:lvlJc w:val="left"/>
      <w:pPr>
        <w:ind w:left="6171" w:hanging="800"/>
      </w:pPr>
      <w:rPr>
        <w:rFonts w:hint="default"/>
        <w:lang w:val="zh-CN" w:eastAsia="zh-CN" w:bidi="zh-CN"/>
      </w:rPr>
    </w:lvl>
    <w:lvl w:ilvl="7" w:tentative="0">
      <w:start w:val="0"/>
      <w:numFmt w:val="bullet"/>
      <w:lvlText w:val="•"/>
      <w:lvlJc w:val="left"/>
      <w:pPr>
        <w:ind w:left="6940" w:hanging="800"/>
      </w:pPr>
      <w:rPr>
        <w:rFonts w:hint="default"/>
        <w:lang w:val="zh-CN" w:eastAsia="zh-CN" w:bidi="zh-CN"/>
      </w:rPr>
    </w:lvl>
    <w:lvl w:ilvl="8" w:tentative="0">
      <w:start w:val="0"/>
      <w:numFmt w:val="bullet"/>
      <w:lvlText w:val="•"/>
      <w:lvlJc w:val="left"/>
      <w:pPr>
        <w:ind w:left="7708" w:hanging="800"/>
      </w:pPr>
      <w:rPr>
        <w:rFonts w:hint="default"/>
        <w:lang w:val="zh-CN" w:eastAsia="zh-CN" w:bidi="zh-CN"/>
      </w:rPr>
    </w:lvl>
  </w:abstractNum>
  <w:abstractNum w:abstractNumId="1">
    <w:nsid w:val="BF205925"/>
    <w:multiLevelType w:val="multilevel"/>
    <w:tmpl w:val="BF205925"/>
    <w:lvl w:ilvl="0" w:tentative="0">
      <w:start w:val="1"/>
      <w:numFmt w:val="decimal"/>
      <w:lvlText w:val="（%1）"/>
      <w:lvlJc w:val="left"/>
      <w:pPr>
        <w:ind w:left="1567" w:hanging="800"/>
        <w:jc w:val="left"/>
      </w:pPr>
      <w:rPr>
        <w:rFonts w:hint="default" w:ascii="方正仿宋_GBK" w:hAnsi="方正仿宋_GBK" w:eastAsia="方正仿宋_GBK" w:cs="方正仿宋_GBK"/>
        <w:w w:val="99"/>
        <w:sz w:val="30"/>
        <w:szCs w:val="30"/>
        <w:lang w:val="zh-CN" w:eastAsia="zh-CN" w:bidi="zh-CN"/>
      </w:rPr>
    </w:lvl>
    <w:lvl w:ilvl="1" w:tentative="0">
      <w:start w:val="0"/>
      <w:numFmt w:val="bullet"/>
      <w:lvlText w:val="•"/>
      <w:lvlJc w:val="left"/>
      <w:pPr>
        <w:ind w:left="2328" w:hanging="800"/>
      </w:pPr>
      <w:rPr>
        <w:rFonts w:hint="default"/>
        <w:lang w:val="zh-CN" w:eastAsia="zh-CN" w:bidi="zh-CN"/>
      </w:rPr>
    </w:lvl>
    <w:lvl w:ilvl="2" w:tentative="0">
      <w:start w:val="0"/>
      <w:numFmt w:val="bullet"/>
      <w:lvlText w:val="•"/>
      <w:lvlJc w:val="left"/>
      <w:pPr>
        <w:ind w:left="3097" w:hanging="800"/>
      </w:pPr>
      <w:rPr>
        <w:rFonts w:hint="default"/>
        <w:lang w:val="zh-CN" w:eastAsia="zh-CN" w:bidi="zh-CN"/>
      </w:rPr>
    </w:lvl>
    <w:lvl w:ilvl="3" w:tentative="0">
      <w:start w:val="0"/>
      <w:numFmt w:val="bullet"/>
      <w:lvlText w:val="•"/>
      <w:lvlJc w:val="left"/>
      <w:pPr>
        <w:ind w:left="3865" w:hanging="800"/>
      </w:pPr>
      <w:rPr>
        <w:rFonts w:hint="default"/>
        <w:lang w:val="zh-CN" w:eastAsia="zh-CN" w:bidi="zh-CN"/>
      </w:rPr>
    </w:lvl>
    <w:lvl w:ilvl="4" w:tentative="0">
      <w:start w:val="0"/>
      <w:numFmt w:val="bullet"/>
      <w:lvlText w:val="•"/>
      <w:lvlJc w:val="left"/>
      <w:pPr>
        <w:ind w:left="4634" w:hanging="800"/>
      </w:pPr>
      <w:rPr>
        <w:rFonts w:hint="default"/>
        <w:lang w:val="zh-CN" w:eastAsia="zh-CN" w:bidi="zh-CN"/>
      </w:rPr>
    </w:lvl>
    <w:lvl w:ilvl="5" w:tentative="0">
      <w:start w:val="0"/>
      <w:numFmt w:val="bullet"/>
      <w:lvlText w:val="•"/>
      <w:lvlJc w:val="left"/>
      <w:pPr>
        <w:ind w:left="5403" w:hanging="800"/>
      </w:pPr>
      <w:rPr>
        <w:rFonts w:hint="default"/>
        <w:lang w:val="zh-CN" w:eastAsia="zh-CN" w:bidi="zh-CN"/>
      </w:rPr>
    </w:lvl>
    <w:lvl w:ilvl="6" w:tentative="0">
      <w:start w:val="0"/>
      <w:numFmt w:val="bullet"/>
      <w:lvlText w:val="•"/>
      <w:lvlJc w:val="left"/>
      <w:pPr>
        <w:ind w:left="6171" w:hanging="800"/>
      </w:pPr>
      <w:rPr>
        <w:rFonts w:hint="default"/>
        <w:lang w:val="zh-CN" w:eastAsia="zh-CN" w:bidi="zh-CN"/>
      </w:rPr>
    </w:lvl>
    <w:lvl w:ilvl="7" w:tentative="0">
      <w:start w:val="0"/>
      <w:numFmt w:val="bullet"/>
      <w:lvlText w:val="•"/>
      <w:lvlJc w:val="left"/>
      <w:pPr>
        <w:ind w:left="6940" w:hanging="800"/>
      </w:pPr>
      <w:rPr>
        <w:rFonts w:hint="default"/>
        <w:lang w:val="zh-CN" w:eastAsia="zh-CN" w:bidi="zh-CN"/>
      </w:rPr>
    </w:lvl>
    <w:lvl w:ilvl="8" w:tentative="0">
      <w:start w:val="0"/>
      <w:numFmt w:val="bullet"/>
      <w:lvlText w:val="•"/>
      <w:lvlJc w:val="left"/>
      <w:pPr>
        <w:ind w:left="7708" w:hanging="800"/>
      </w:pPr>
      <w:rPr>
        <w:rFonts w:hint="default"/>
        <w:lang w:val="zh-CN" w:eastAsia="zh-CN" w:bidi="zh-CN"/>
      </w:rPr>
    </w:lvl>
  </w:abstractNum>
  <w:abstractNum w:abstractNumId="2">
    <w:nsid w:val="CF092B84"/>
    <w:multiLevelType w:val="multilevel"/>
    <w:tmpl w:val="CF092B84"/>
    <w:lvl w:ilvl="0" w:tentative="0">
      <w:start w:val="1"/>
      <w:numFmt w:val="decimal"/>
      <w:lvlText w:val="%1."/>
      <w:lvlJc w:val="left"/>
      <w:pPr>
        <w:ind w:left="1168" w:hanging="401"/>
        <w:jc w:val="left"/>
      </w:pPr>
      <w:rPr>
        <w:rFonts w:hint="default" w:ascii="Times New Roman" w:hAnsi="Times New Roman" w:eastAsia="Times New Roman" w:cs="Times New Roman"/>
        <w:spacing w:val="0"/>
        <w:w w:val="99"/>
        <w:sz w:val="32"/>
        <w:szCs w:val="32"/>
        <w:lang w:val="zh-CN" w:eastAsia="zh-CN" w:bidi="zh-CN"/>
      </w:rPr>
    </w:lvl>
    <w:lvl w:ilvl="1" w:tentative="0">
      <w:start w:val="0"/>
      <w:numFmt w:val="bullet"/>
      <w:lvlText w:val="•"/>
      <w:lvlJc w:val="left"/>
      <w:pPr>
        <w:ind w:left="1968" w:hanging="401"/>
      </w:pPr>
      <w:rPr>
        <w:rFonts w:hint="default"/>
        <w:lang w:val="zh-CN" w:eastAsia="zh-CN" w:bidi="zh-CN"/>
      </w:rPr>
    </w:lvl>
    <w:lvl w:ilvl="2" w:tentative="0">
      <w:start w:val="0"/>
      <w:numFmt w:val="bullet"/>
      <w:lvlText w:val="•"/>
      <w:lvlJc w:val="left"/>
      <w:pPr>
        <w:ind w:left="2777" w:hanging="401"/>
      </w:pPr>
      <w:rPr>
        <w:rFonts w:hint="default"/>
        <w:lang w:val="zh-CN" w:eastAsia="zh-CN" w:bidi="zh-CN"/>
      </w:rPr>
    </w:lvl>
    <w:lvl w:ilvl="3" w:tentative="0">
      <w:start w:val="0"/>
      <w:numFmt w:val="bullet"/>
      <w:lvlText w:val="•"/>
      <w:lvlJc w:val="left"/>
      <w:pPr>
        <w:ind w:left="3585" w:hanging="401"/>
      </w:pPr>
      <w:rPr>
        <w:rFonts w:hint="default"/>
        <w:lang w:val="zh-CN" w:eastAsia="zh-CN" w:bidi="zh-CN"/>
      </w:rPr>
    </w:lvl>
    <w:lvl w:ilvl="4" w:tentative="0">
      <w:start w:val="0"/>
      <w:numFmt w:val="bullet"/>
      <w:lvlText w:val="•"/>
      <w:lvlJc w:val="left"/>
      <w:pPr>
        <w:ind w:left="4394" w:hanging="401"/>
      </w:pPr>
      <w:rPr>
        <w:rFonts w:hint="default"/>
        <w:lang w:val="zh-CN" w:eastAsia="zh-CN" w:bidi="zh-CN"/>
      </w:rPr>
    </w:lvl>
    <w:lvl w:ilvl="5" w:tentative="0">
      <w:start w:val="0"/>
      <w:numFmt w:val="bullet"/>
      <w:lvlText w:val="•"/>
      <w:lvlJc w:val="left"/>
      <w:pPr>
        <w:ind w:left="5203" w:hanging="401"/>
      </w:pPr>
      <w:rPr>
        <w:rFonts w:hint="default"/>
        <w:lang w:val="zh-CN" w:eastAsia="zh-CN" w:bidi="zh-CN"/>
      </w:rPr>
    </w:lvl>
    <w:lvl w:ilvl="6" w:tentative="0">
      <w:start w:val="0"/>
      <w:numFmt w:val="bullet"/>
      <w:lvlText w:val="•"/>
      <w:lvlJc w:val="left"/>
      <w:pPr>
        <w:ind w:left="6011" w:hanging="401"/>
      </w:pPr>
      <w:rPr>
        <w:rFonts w:hint="default"/>
        <w:lang w:val="zh-CN" w:eastAsia="zh-CN" w:bidi="zh-CN"/>
      </w:rPr>
    </w:lvl>
    <w:lvl w:ilvl="7" w:tentative="0">
      <w:start w:val="0"/>
      <w:numFmt w:val="bullet"/>
      <w:lvlText w:val="•"/>
      <w:lvlJc w:val="left"/>
      <w:pPr>
        <w:ind w:left="6820" w:hanging="401"/>
      </w:pPr>
      <w:rPr>
        <w:rFonts w:hint="default"/>
        <w:lang w:val="zh-CN" w:eastAsia="zh-CN" w:bidi="zh-CN"/>
      </w:rPr>
    </w:lvl>
    <w:lvl w:ilvl="8" w:tentative="0">
      <w:start w:val="0"/>
      <w:numFmt w:val="bullet"/>
      <w:lvlText w:val="•"/>
      <w:lvlJc w:val="left"/>
      <w:pPr>
        <w:ind w:left="7628" w:hanging="401"/>
      </w:pPr>
      <w:rPr>
        <w:rFonts w:hint="default"/>
        <w:lang w:val="zh-CN" w:eastAsia="zh-CN" w:bidi="zh-CN"/>
      </w:rPr>
    </w:lvl>
  </w:abstractNum>
  <w:abstractNum w:abstractNumId="3">
    <w:nsid w:val="0053208E"/>
    <w:multiLevelType w:val="multilevel"/>
    <w:tmpl w:val="0053208E"/>
    <w:lvl w:ilvl="0" w:tentative="0">
      <w:start w:val="1"/>
      <w:numFmt w:val="decimal"/>
      <w:lvlText w:val="%1."/>
      <w:lvlJc w:val="left"/>
      <w:pPr>
        <w:ind w:left="126" w:hanging="406"/>
        <w:jc w:val="left"/>
      </w:pPr>
      <w:rPr>
        <w:rFonts w:hint="default" w:ascii="Times New Roman" w:hAnsi="Times New Roman" w:eastAsia="Times New Roman" w:cs="Times New Roman"/>
        <w:spacing w:val="0"/>
        <w:w w:val="99"/>
        <w:sz w:val="32"/>
        <w:szCs w:val="32"/>
        <w:lang w:val="zh-CN" w:eastAsia="zh-CN" w:bidi="zh-CN"/>
      </w:rPr>
    </w:lvl>
    <w:lvl w:ilvl="1" w:tentative="0">
      <w:start w:val="0"/>
      <w:numFmt w:val="bullet"/>
      <w:lvlText w:val="•"/>
      <w:lvlJc w:val="left"/>
      <w:pPr>
        <w:ind w:left="1032" w:hanging="406"/>
      </w:pPr>
      <w:rPr>
        <w:rFonts w:hint="default"/>
        <w:lang w:val="zh-CN" w:eastAsia="zh-CN" w:bidi="zh-CN"/>
      </w:rPr>
    </w:lvl>
    <w:lvl w:ilvl="2" w:tentative="0">
      <w:start w:val="0"/>
      <w:numFmt w:val="bullet"/>
      <w:lvlText w:val="•"/>
      <w:lvlJc w:val="left"/>
      <w:pPr>
        <w:ind w:left="1945" w:hanging="406"/>
      </w:pPr>
      <w:rPr>
        <w:rFonts w:hint="default"/>
        <w:lang w:val="zh-CN" w:eastAsia="zh-CN" w:bidi="zh-CN"/>
      </w:rPr>
    </w:lvl>
    <w:lvl w:ilvl="3" w:tentative="0">
      <w:start w:val="0"/>
      <w:numFmt w:val="bullet"/>
      <w:lvlText w:val="•"/>
      <w:lvlJc w:val="left"/>
      <w:pPr>
        <w:ind w:left="2857" w:hanging="406"/>
      </w:pPr>
      <w:rPr>
        <w:rFonts w:hint="default"/>
        <w:lang w:val="zh-CN" w:eastAsia="zh-CN" w:bidi="zh-CN"/>
      </w:rPr>
    </w:lvl>
    <w:lvl w:ilvl="4" w:tentative="0">
      <w:start w:val="0"/>
      <w:numFmt w:val="bullet"/>
      <w:lvlText w:val="•"/>
      <w:lvlJc w:val="left"/>
      <w:pPr>
        <w:ind w:left="3770" w:hanging="406"/>
      </w:pPr>
      <w:rPr>
        <w:rFonts w:hint="default"/>
        <w:lang w:val="zh-CN" w:eastAsia="zh-CN" w:bidi="zh-CN"/>
      </w:rPr>
    </w:lvl>
    <w:lvl w:ilvl="5" w:tentative="0">
      <w:start w:val="0"/>
      <w:numFmt w:val="bullet"/>
      <w:lvlText w:val="•"/>
      <w:lvlJc w:val="left"/>
      <w:pPr>
        <w:ind w:left="4683" w:hanging="406"/>
      </w:pPr>
      <w:rPr>
        <w:rFonts w:hint="default"/>
        <w:lang w:val="zh-CN" w:eastAsia="zh-CN" w:bidi="zh-CN"/>
      </w:rPr>
    </w:lvl>
    <w:lvl w:ilvl="6" w:tentative="0">
      <w:start w:val="0"/>
      <w:numFmt w:val="bullet"/>
      <w:lvlText w:val="•"/>
      <w:lvlJc w:val="left"/>
      <w:pPr>
        <w:ind w:left="5595" w:hanging="406"/>
      </w:pPr>
      <w:rPr>
        <w:rFonts w:hint="default"/>
        <w:lang w:val="zh-CN" w:eastAsia="zh-CN" w:bidi="zh-CN"/>
      </w:rPr>
    </w:lvl>
    <w:lvl w:ilvl="7" w:tentative="0">
      <w:start w:val="0"/>
      <w:numFmt w:val="bullet"/>
      <w:lvlText w:val="•"/>
      <w:lvlJc w:val="left"/>
      <w:pPr>
        <w:ind w:left="6508" w:hanging="406"/>
      </w:pPr>
      <w:rPr>
        <w:rFonts w:hint="default"/>
        <w:lang w:val="zh-CN" w:eastAsia="zh-CN" w:bidi="zh-CN"/>
      </w:rPr>
    </w:lvl>
    <w:lvl w:ilvl="8" w:tentative="0">
      <w:start w:val="0"/>
      <w:numFmt w:val="bullet"/>
      <w:lvlText w:val="•"/>
      <w:lvlJc w:val="left"/>
      <w:pPr>
        <w:ind w:left="7420" w:hanging="406"/>
      </w:pPr>
      <w:rPr>
        <w:rFonts w:hint="default"/>
        <w:lang w:val="zh-CN" w:eastAsia="zh-CN" w:bidi="zh-CN"/>
      </w:rPr>
    </w:lvl>
  </w:abstractNum>
  <w:abstractNum w:abstractNumId="4">
    <w:nsid w:val="03D62ECE"/>
    <w:multiLevelType w:val="multilevel"/>
    <w:tmpl w:val="03D62ECE"/>
    <w:lvl w:ilvl="0" w:tentative="0">
      <w:start w:val="1"/>
      <w:numFmt w:val="decimal"/>
      <w:lvlText w:val="%1."/>
      <w:lvlJc w:val="left"/>
      <w:pPr>
        <w:ind w:left="126" w:hanging="406"/>
        <w:jc w:val="left"/>
      </w:pPr>
      <w:rPr>
        <w:rFonts w:hint="default" w:ascii="Times New Roman" w:hAnsi="Times New Roman" w:eastAsia="Times New Roman" w:cs="Times New Roman"/>
        <w:spacing w:val="0"/>
        <w:w w:val="99"/>
        <w:sz w:val="32"/>
        <w:szCs w:val="32"/>
        <w:lang w:val="zh-CN" w:eastAsia="zh-CN" w:bidi="zh-CN"/>
      </w:rPr>
    </w:lvl>
    <w:lvl w:ilvl="1" w:tentative="0">
      <w:start w:val="0"/>
      <w:numFmt w:val="bullet"/>
      <w:lvlText w:val="•"/>
      <w:lvlJc w:val="left"/>
      <w:pPr>
        <w:ind w:left="1032" w:hanging="406"/>
      </w:pPr>
      <w:rPr>
        <w:rFonts w:hint="default"/>
        <w:lang w:val="zh-CN" w:eastAsia="zh-CN" w:bidi="zh-CN"/>
      </w:rPr>
    </w:lvl>
    <w:lvl w:ilvl="2" w:tentative="0">
      <w:start w:val="0"/>
      <w:numFmt w:val="bullet"/>
      <w:lvlText w:val="•"/>
      <w:lvlJc w:val="left"/>
      <w:pPr>
        <w:ind w:left="1945" w:hanging="406"/>
      </w:pPr>
      <w:rPr>
        <w:rFonts w:hint="default"/>
        <w:lang w:val="zh-CN" w:eastAsia="zh-CN" w:bidi="zh-CN"/>
      </w:rPr>
    </w:lvl>
    <w:lvl w:ilvl="3" w:tentative="0">
      <w:start w:val="0"/>
      <w:numFmt w:val="bullet"/>
      <w:lvlText w:val="•"/>
      <w:lvlJc w:val="left"/>
      <w:pPr>
        <w:ind w:left="2857" w:hanging="406"/>
      </w:pPr>
      <w:rPr>
        <w:rFonts w:hint="default"/>
        <w:lang w:val="zh-CN" w:eastAsia="zh-CN" w:bidi="zh-CN"/>
      </w:rPr>
    </w:lvl>
    <w:lvl w:ilvl="4" w:tentative="0">
      <w:start w:val="0"/>
      <w:numFmt w:val="bullet"/>
      <w:lvlText w:val="•"/>
      <w:lvlJc w:val="left"/>
      <w:pPr>
        <w:ind w:left="3770" w:hanging="406"/>
      </w:pPr>
      <w:rPr>
        <w:rFonts w:hint="default"/>
        <w:lang w:val="zh-CN" w:eastAsia="zh-CN" w:bidi="zh-CN"/>
      </w:rPr>
    </w:lvl>
    <w:lvl w:ilvl="5" w:tentative="0">
      <w:start w:val="0"/>
      <w:numFmt w:val="bullet"/>
      <w:lvlText w:val="•"/>
      <w:lvlJc w:val="left"/>
      <w:pPr>
        <w:ind w:left="4683" w:hanging="406"/>
      </w:pPr>
      <w:rPr>
        <w:rFonts w:hint="default"/>
        <w:lang w:val="zh-CN" w:eastAsia="zh-CN" w:bidi="zh-CN"/>
      </w:rPr>
    </w:lvl>
    <w:lvl w:ilvl="6" w:tentative="0">
      <w:start w:val="0"/>
      <w:numFmt w:val="bullet"/>
      <w:lvlText w:val="•"/>
      <w:lvlJc w:val="left"/>
      <w:pPr>
        <w:ind w:left="5595" w:hanging="406"/>
      </w:pPr>
      <w:rPr>
        <w:rFonts w:hint="default"/>
        <w:lang w:val="zh-CN" w:eastAsia="zh-CN" w:bidi="zh-CN"/>
      </w:rPr>
    </w:lvl>
    <w:lvl w:ilvl="7" w:tentative="0">
      <w:start w:val="0"/>
      <w:numFmt w:val="bullet"/>
      <w:lvlText w:val="•"/>
      <w:lvlJc w:val="left"/>
      <w:pPr>
        <w:ind w:left="6508" w:hanging="406"/>
      </w:pPr>
      <w:rPr>
        <w:rFonts w:hint="default"/>
        <w:lang w:val="zh-CN" w:eastAsia="zh-CN" w:bidi="zh-CN"/>
      </w:rPr>
    </w:lvl>
    <w:lvl w:ilvl="8" w:tentative="0">
      <w:start w:val="0"/>
      <w:numFmt w:val="bullet"/>
      <w:lvlText w:val="•"/>
      <w:lvlJc w:val="left"/>
      <w:pPr>
        <w:ind w:left="7420" w:hanging="406"/>
      </w:pPr>
      <w:rPr>
        <w:rFonts w:hint="default"/>
        <w:lang w:val="zh-CN" w:eastAsia="zh-CN" w:bidi="zh-CN"/>
      </w:rPr>
    </w:lvl>
  </w:abstractNum>
  <w:abstractNum w:abstractNumId="5">
    <w:nsid w:val="25B654F3"/>
    <w:multiLevelType w:val="multilevel"/>
    <w:tmpl w:val="25B654F3"/>
    <w:lvl w:ilvl="0" w:tentative="0">
      <w:start w:val="1"/>
      <w:numFmt w:val="decimal"/>
      <w:lvlText w:val="%1."/>
      <w:lvlJc w:val="left"/>
      <w:pPr>
        <w:ind w:left="126" w:hanging="242"/>
        <w:jc w:val="left"/>
      </w:pPr>
      <w:rPr>
        <w:rFonts w:hint="default" w:ascii="Times New Roman" w:hAnsi="Times New Roman" w:eastAsia="Times New Roman" w:cs="Times New Roman"/>
        <w:spacing w:val="-1"/>
        <w:w w:val="99"/>
        <w:sz w:val="30"/>
        <w:szCs w:val="30"/>
        <w:lang w:val="zh-CN" w:eastAsia="zh-CN" w:bidi="zh-CN"/>
      </w:rPr>
    </w:lvl>
    <w:lvl w:ilvl="1" w:tentative="0">
      <w:start w:val="2"/>
      <w:numFmt w:val="decimal"/>
      <w:lvlText w:val="%2."/>
      <w:lvlJc w:val="left"/>
      <w:pPr>
        <w:ind w:left="2128" w:hanging="401"/>
        <w:jc w:val="left"/>
      </w:pPr>
      <w:rPr>
        <w:rFonts w:hint="default" w:ascii="Times New Roman" w:hAnsi="Times New Roman" w:eastAsia="Times New Roman" w:cs="Times New Roman"/>
        <w:spacing w:val="0"/>
        <w:w w:val="99"/>
        <w:sz w:val="32"/>
        <w:szCs w:val="32"/>
        <w:lang w:val="zh-CN" w:eastAsia="zh-CN" w:bidi="zh-CN"/>
      </w:rPr>
    </w:lvl>
    <w:lvl w:ilvl="2" w:tentative="0">
      <w:start w:val="0"/>
      <w:numFmt w:val="bullet"/>
      <w:lvlText w:val="•"/>
      <w:lvlJc w:val="left"/>
      <w:pPr>
        <w:ind w:left="2911" w:hanging="401"/>
      </w:pPr>
      <w:rPr>
        <w:rFonts w:hint="default"/>
        <w:lang w:val="zh-CN" w:eastAsia="zh-CN" w:bidi="zh-CN"/>
      </w:rPr>
    </w:lvl>
    <w:lvl w:ilvl="3" w:tentative="0">
      <w:start w:val="0"/>
      <w:numFmt w:val="bullet"/>
      <w:lvlText w:val="•"/>
      <w:lvlJc w:val="left"/>
      <w:pPr>
        <w:ind w:left="3703" w:hanging="401"/>
      </w:pPr>
      <w:rPr>
        <w:rFonts w:hint="default"/>
        <w:lang w:val="zh-CN" w:eastAsia="zh-CN" w:bidi="zh-CN"/>
      </w:rPr>
    </w:lvl>
    <w:lvl w:ilvl="4" w:tentative="0">
      <w:start w:val="0"/>
      <w:numFmt w:val="bullet"/>
      <w:lvlText w:val="•"/>
      <w:lvlJc w:val="left"/>
      <w:pPr>
        <w:ind w:left="4495" w:hanging="401"/>
      </w:pPr>
      <w:rPr>
        <w:rFonts w:hint="default"/>
        <w:lang w:val="zh-CN" w:eastAsia="zh-CN" w:bidi="zh-CN"/>
      </w:rPr>
    </w:lvl>
    <w:lvl w:ilvl="5" w:tentative="0">
      <w:start w:val="0"/>
      <w:numFmt w:val="bullet"/>
      <w:lvlText w:val="•"/>
      <w:lvlJc w:val="left"/>
      <w:pPr>
        <w:ind w:left="5287" w:hanging="401"/>
      </w:pPr>
      <w:rPr>
        <w:rFonts w:hint="default"/>
        <w:lang w:val="zh-CN" w:eastAsia="zh-CN" w:bidi="zh-CN"/>
      </w:rPr>
    </w:lvl>
    <w:lvl w:ilvl="6" w:tentative="0">
      <w:start w:val="0"/>
      <w:numFmt w:val="bullet"/>
      <w:lvlText w:val="•"/>
      <w:lvlJc w:val="left"/>
      <w:pPr>
        <w:ind w:left="6078" w:hanging="401"/>
      </w:pPr>
      <w:rPr>
        <w:rFonts w:hint="default"/>
        <w:lang w:val="zh-CN" w:eastAsia="zh-CN" w:bidi="zh-CN"/>
      </w:rPr>
    </w:lvl>
    <w:lvl w:ilvl="7" w:tentative="0">
      <w:start w:val="0"/>
      <w:numFmt w:val="bullet"/>
      <w:lvlText w:val="•"/>
      <w:lvlJc w:val="left"/>
      <w:pPr>
        <w:ind w:left="6870" w:hanging="401"/>
      </w:pPr>
      <w:rPr>
        <w:rFonts w:hint="default"/>
        <w:lang w:val="zh-CN" w:eastAsia="zh-CN" w:bidi="zh-CN"/>
      </w:rPr>
    </w:lvl>
    <w:lvl w:ilvl="8" w:tentative="0">
      <w:start w:val="0"/>
      <w:numFmt w:val="bullet"/>
      <w:lvlText w:val="•"/>
      <w:lvlJc w:val="left"/>
      <w:pPr>
        <w:ind w:left="7662" w:hanging="401"/>
      </w:pPr>
      <w:rPr>
        <w:rFonts w:hint="default"/>
        <w:lang w:val="zh-CN" w:eastAsia="zh-CN" w:bidi="zh-CN"/>
      </w:rPr>
    </w:lvl>
  </w:abstractNum>
  <w:abstractNum w:abstractNumId="6">
    <w:nsid w:val="59ADCABA"/>
    <w:multiLevelType w:val="multilevel"/>
    <w:tmpl w:val="59ADCABA"/>
    <w:lvl w:ilvl="0" w:tentative="0">
      <w:start w:val="1"/>
      <w:numFmt w:val="decimal"/>
      <w:lvlText w:val="（%1）"/>
      <w:lvlJc w:val="left"/>
      <w:pPr>
        <w:ind w:left="1567" w:hanging="800"/>
        <w:jc w:val="left"/>
      </w:pPr>
      <w:rPr>
        <w:rFonts w:hint="default" w:ascii="方正仿宋_GBK" w:hAnsi="方正仿宋_GBK" w:eastAsia="方正仿宋_GBK" w:cs="方正仿宋_GBK"/>
        <w:w w:val="99"/>
        <w:sz w:val="30"/>
        <w:szCs w:val="30"/>
        <w:lang w:val="zh-CN" w:eastAsia="zh-CN" w:bidi="zh-CN"/>
      </w:rPr>
    </w:lvl>
    <w:lvl w:ilvl="1" w:tentative="0">
      <w:start w:val="0"/>
      <w:numFmt w:val="bullet"/>
      <w:lvlText w:val="•"/>
      <w:lvlJc w:val="left"/>
      <w:pPr>
        <w:ind w:left="2328" w:hanging="800"/>
      </w:pPr>
      <w:rPr>
        <w:rFonts w:hint="default"/>
        <w:lang w:val="zh-CN" w:eastAsia="zh-CN" w:bidi="zh-CN"/>
      </w:rPr>
    </w:lvl>
    <w:lvl w:ilvl="2" w:tentative="0">
      <w:start w:val="0"/>
      <w:numFmt w:val="bullet"/>
      <w:lvlText w:val="•"/>
      <w:lvlJc w:val="left"/>
      <w:pPr>
        <w:ind w:left="3097" w:hanging="800"/>
      </w:pPr>
      <w:rPr>
        <w:rFonts w:hint="default"/>
        <w:lang w:val="zh-CN" w:eastAsia="zh-CN" w:bidi="zh-CN"/>
      </w:rPr>
    </w:lvl>
    <w:lvl w:ilvl="3" w:tentative="0">
      <w:start w:val="0"/>
      <w:numFmt w:val="bullet"/>
      <w:lvlText w:val="•"/>
      <w:lvlJc w:val="left"/>
      <w:pPr>
        <w:ind w:left="3865" w:hanging="800"/>
      </w:pPr>
      <w:rPr>
        <w:rFonts w:hint="default"/>
        <w:lang w:val="zh-CN" w:eastAsia="zh-CN" w:bidi="zh-CN"/>
      </w:rPr>
    </w:lvl>
    <w:lvl w:ilvl="4" w:tentative="0">
      <w:start w:val="0"/>
      <w:numFmt w:val="bullet"/>
      <w:lvlText w:val="•"/>
      <w:lvlJc w:val="left"/>
      <w:pPr>
        <w:ind w:left="4634" w:hanging="800"/>
      </w:pPr>
      <w:rPr>
        <w:rFonts w:hint="default"/>
        <w:lang w:val="zh-CN" w:eastAsia="zh-CN" w:bidi="zh-CN"/>
      </w:rPr>
    </w:lvl>
    <w:lvl w:ilvl="5" w:tentative="0">
      <w:start w:val="0"/>
      <w:numFmt w:val="bullet"/>
      <w:lvlText w:val="•"/>
      <w:lvlJc w:val="left"/>
      <w:pPr>
        <w:ind w:left="5403" w:hanging="800"/>
      </w:pPr>
      <w:rPr>
        <w:rFonts w:hint="default"/>
        <w:lang w:val="zh-CN" w:eastAsia="zh-CN" w:bidi="zh-CN"/>
      </w:rPr>
    </w:lvl>
    <w:lvl w:ilvl="6" w:tentative="0">
      <w:start w:val="0"/>
      <w:numFmt w:val="bullet"/>
      <w:lvlText w:val="•"/>
      <w:lvlJc w:val="left"/>
      <w:pPr>
        <w:ind w:left="6171" w:hanging="800"/>
      </w:pPr>
      <w:rPr>
        <w:rFonts w:hint="default"/>
        <w:lang w:val="zh-CN" w:eastAsia="zh-CN" w:bidi="zh-CN"/>
      </w:rPr>
    </w:lvl>
    <w:lvl w:ilvl="7" w:tentative="0">
      <w:start w:val="0"/>
      <w:numFmt w:val="bullet"/>
      <w:lvlText w:val="•"/>
      <w:lvlJc w:val="left"/>
      <w:pPr>
        <w:ind w:left="6940" w:hanging="800"/>
      </w:pPr>
      <w:rPr>
        <w:rFonts w:hint="default"/>
        <w:lang w:val="zh-CN" w:eastAsia="zh-CN" w:bidi="zh-CN"/>
      </w:rPr>
    </w:lvl>
    <w:lvl w:ilvl="8" w:tentative="0">
      <w:start w:val="0"/>
      <w:numFmt w:val="bullet"/>
      <w:lvlText w:val="•"/>
      <w:lvlJc w:val="left"/>
      <w:pPr>
        <w:ind w:left="7708" w:hanging="800"/>
      </w:pPr>
      <w:rPr>
        <w:rFonts w:hint="default"/>
        <w:lang w:val="zh-CN" w:eastAsia="zh-CN" w:bidi="zh-CN"/>
      </w:rPr>
    </w:lvl>
  </w:abstractNum>
  <w:abstractNum w:abstractNumId="7">
    <w:nsid w:val="72183CF9"/>
    <w:multiLevelType w:val="multilevel"/>
    <w:tmpl w:val="72183CF9"/>
    <w:lvl w:ilvl="0" w:tentative="0">
      <w:start w:val="1"/>
      <w:numFmt w:val="decimal"/>
      <w:lvlText w:val="（%1）"/>
      <w:lvlJc w:val="left"/>
      <w:pPr>
        <w:ind w:left="1567" w:hanging="800"/>
        <w:jc w:val="left"/>
      </w:pPr>
      <w:rPr>
        <w:rFonts w:hint="default" w:ascii="方正仿宋_GBK" w:hAnsi="方正仿宋_GBK" w:eastAsia="方正仿宋_GBK" w:cs="方正仿宋_GBK"/>
        <w:w w:val="99"/>
        <w:sz w:val="30"/>
        <w:szCs w:val="30"/>
        <w:lang w:val="zh-CN" w:eastAsia="zh-CN" w:bidi="zh-CN"/>
      </w:rPr>
    </w:lvl>
    <w:lvl w:ilvl="1" w:tentative="0">
      <w:start w:val="0"/>
      <w:numFmt w:val="bullet"/>
      <w:lvlText w:val="•"/>
      <w:lvlJc w:val="left"/>
      <w:pPr>
        <w:ind w:left="2328" w:hanging="800"/>
      </w:pPr>
      <w:rPr>
        <w:rFonts w:hint="default"/>
        <w:lang w:val="zh-CN" w:eastAsia="zh-CN" w:bidi="zh-CN"/>
      </w:rPr>
    </w:lvl>
    <w:lvl w:ilvl="2" w:tentative="0">
      <w:start w:val="0"/>
      <w:numFmt w:val="bullet"/>
      <w:lvlText w:val="•"/>
      <w:lvlJc w:val="left"/>
      <w:pPr>
        <w:ind w:left="3097" w:hanging="800"/>
      </w:pPr>
      <w:rPr>
        <w:rFonts w:hint="default"/>
        <w:lang w:val="zh-CN" w:eastAsia="zh-CN" w:bidi="zh-CN"/>
      </w:rPr>
    </w:lvl>
    <w:lvl w:ilvl="3" w:tentative="0">
      <w:start w:val="0"/>
      <w:numFmt w:val="bullet"/>
      <w:lvlText w:val="•"/>
      <w:lvlJc w:val="left"/>
      <w:pPr>
        <w:ind w:left="3865" w:hanging="800"/>
      </w:pPr>
      <w:rPr>
        <w:rFonts w:hint="default"/>
        <w:lang w:val="zh-CN" w:eastAsia="zh-CN" w:bidi="zh-CN"/>
      </w:rPr>
    </w:lvl>
    <w:lvl w:ilvl="4" w:tentative="0">
      <w:start w:val="0"/>
      <w:numFmt w:val="bullet"/>
      <w:lvlText w:val="•"/>
      <w:lvlJc w:val="left"/>
      <w:pPr>
        <w:ind w:left="4634" w:hanging="800"/>
      </w:pPr>
      <w:rPr>
        <w:rFonts w:hint="default"/>
        <w:lang w:val="zh-CN" w:eastAsia="zh-CN" w:bidi="zh-CN"/>
      </w:rPr>
    </w:lvl>
    <w:lvl w:ilvl="5" w:tentative="0">
      <w:start w:val="0"/>
      <w:numFmt w:val="bullet"/>
      <w:lvlText w:val="•"/>
      <w:lvlJc w:val="left"/>
      <w:pPr>
        <w:ind w:left="5403" w:hanging="800"/>
      </w:pPr>
      <w:rPr>
        <w:rFonts w:hint="default"/>
        <w:lang w:val="zh-CN" w:eastAsia="zh-CN" w:bidi="zh-CN"/>
      </w:rPr>
    </w:lvl>
    <w:lvl w:ilvl="6" w:tentative="0">
      <w:start w:val="0"/>
      <w:numFmt w:val="bullet"/>
      <w:lvlText w:val="•"/>
      <w:lvlJc w:val="left"/>
      <w:pPr>
        <w:ind w:left="6171" w:hanging="800"/>
      </w:pPr>
      <w:rPr>
        <w:rFonts w:hint="default"/>
        <w:lang w:val="zh-CN" w:eastAsia="zh-CN" w:bidi="zh-CN"/>
      </w:rPr>
    </w:lvl>
    <w:lvl w:ilvl="7" w:tentative="0">
      <w:start w:val="0"/>
      <w:numFmt w:val="bullet"/>
      <w:lvlText w:val="•"/>
      <w:lvlJc w:val="left"/>
      <w:pPr>
        <w:ind w:left="6940" w:hanging="800"/>
      </w:pPr>
      <w:rPr>
        <w:rFonts w:hint="default"/>
        <w:lang w:val="zh-CN" w:eastAsia="zh-CN" w:bidi="zh-CN"/>
      </w:rPr>
    </w:lvl>
    <w:lvl w:ilvl="8" w:tentative="0">
      <w:start w:val="0"/>
      <w:numFmt w:val="bullet"/>
      <w:lvlText w:val="•"/>
      <w:lvlJc w:val="left"/>
      <w:pPr>
        <w:ind w:left="7708" w:hanging="800"/>
      </w:pPr>
      <w:rPr>
        <w:rFonts w:hint="default"/>
        <w:lang w:val="zh-CN" w:eastAsia="zh-CN" w:bidi="zh-CN"/>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E401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仿宋_GBK" w:hAnsi="方正仿宋_GBK" w:eastAsia="方正仿宋_GBK" w:cs="方正仿宋_GBK"/>
      <w:sz w:val="22"/>
      <w:szCs w:val="22"/>
      <w:lang w:val="zh-CN" w:eastAsia="zh-CN" w:bidi="zh-CN"/>
    </w:rPr>
  </w:style>
  <w:style w:type="paragraph" w:styleId="2">
    <w:name w:val="heading 1"/>
    <w:basedOn w:val="1"/>
    <w:next w:val="1"/>
    <w:qFormat/>
    <w:uiPriority w:val="1"/>
    <w:pPr>
      <w:ind w:left="256" w:right="403"/>
      <w:jc w:val="center"/>
      <w:outlineLvl w:val="1"/>
    </w:pPr>
    <w:rPr>
      <w:rFonts w:ascii="方正小标宋简体" w:hAnsi="方正小标宋简体" w:eastAsia="方正小标宋简体" w:cs="方正小标宋简体"/>
      <w:sz w:val="44"/>
      <w:szCs w:val="44"/>
      <w:lang w:val="zh-CN" w:eastAsia="zh-CN" w:bidi="zh-CN"/>
    </w:rPr>
  </w:style>
  <w:style w:type="character" w:default="1" w:styleId="5">
    <w:name w:val="Default Paragraph Font"/>
    <w:semiHidden/>
    <w:unhideWhenUsed/>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方正仿宋_GBK" w:hAnsi="方正仿宋_GBK" w:eastAsia="方正仿宋_GBK" w:cs="方正仿宋_GBK"/>
      <w:sz w:val="32"/>
      <w:szCs w:val="32"/>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ind w:left="126" w:firstLine="640"/>
    </w:pPr>
    <w:rPr>
      <w:rFonts w:ascii="方正仿宋_GBK" w:hAnsi="方正仿宋_GBK" w:eastAsia="方正仿宋_GBK" w:cs="方正仿宋_GBK"/>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2024-03-18T10:13:00Z</dcterms:created>
  <dc:creator>hp</dc:creator>
  <cp:lastModifiedBy>杨世妍</cp:lastModifiedBy>
  <dcterms:modified xsi:type="dcterms:W3CDTF">2024-03-18T10:15:37Z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2024-03-18T00:00:00Z</vt:filetime>
  </property>
  <property fmtid="{D5CDD505-2E9C-101B-9397-08002B2CF9AE}" pid="3" name="Creator">
    <vt:lpwstr>WPS 文字</vt:lpwstr>
  </property>
  <property fmtid="{D5CDD505-2E9C-101B-9397-08002B2CF9AE}" pid="4" name="LastSaved">
    <vt:filetime>2024-03-18T00:00:00Z</vt:filetime>
  </property>
  <property fmtid="{D5CDD505-2E9C-101B-9397-08002B2CF9AE}" pid="5" name="KSOProductBuildVer">
    <vt:lpwstr>2052-11.8.2.12085</vt:lpwstr>
  </property>
  <property fmtid="{D5CDD505-2E9C-101B-9397-08002B2CF9AE}" pid="6" name="ICV">
    <vt:lpwstr>C289D8E6A38B4F9DBFF7A1620C248FE5</vt:lpwstr>
  </property>
</Properties>
</file>